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0BC62" w14:textId="77777777" w:rsidR="0051718D" w:rsidRPr="008905A0" w:rsidRDefault="00000000" w:rsidP="00DF597B">
      <w:pPr>
        <w:spacing w:before="240" w:after="360"/>
        <w:rPr>
          <w:rFonts w:ascii="Noto Sans KR" w:eastAsia="Noto Sans KR" w:hAnsi="Noto Sans KR"/>
          <w:lang w:eastAsia="ko-KR"/>
        </w:rPr>
      </w:pPr>
      <w:r w:rsidRPr="008905A0">
        <w:rPr>
          <w:rFonts w:ascii="Noto Sans KR" w:eastAsia="Noto Sans KR" w:hAnsi="Noto Sans KR"/>
          <w:b/>
          <w:color w:val="1E3A8A"/>
          <w:sz w:val="30"/>
          <w:lang w:eastAsia="ko-KR"/>
        </w:rPr>
        <w:t>GAMEX 2026 포스터 발표 신청서 및 초록 양식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28"/>
        <w:gridCol w:w="2667"/>
        <w:gridCol w:w="1842"/>
        <w:gridCol w:w="3123"/>
      </w:tblGrid>
      <w:tr w:rsidR="0051718D" w:rsidRPr="008905A0" w14:paraId="4F0EB649" w14:textId="77777777" w:rsidTr="008905A0">
        <w:trPr>
          <w:trHeight w:val="958"/>
          <w:jc w:val="center"/>
        </w:trPr>
        <w:tc>
          <w:tcPr>
            <w:tcW w:w="1728" w:type="dxa"/>
            <w:tcBorders>
              <w:top w:val="single" w:sz="4" w:space="0" w:color="D1D5DB"/>
              <w:left w:val="single" w:sz="4" w:space="0" w:color="D1D5DB"/>
              <w:bottom w:val="single" w:sz="4" w:space="0" w:color="D1D5DB"/>
              <w:right w:val="single" w:sz="4" w:space="0" w:color="D1D5DB"/>
            </w:tcBorders>
            <w:shd w:val="clear" w:color="auto" w:fill="F3F4F6"/>
          </w:tcPr>
          <w:p w14:paraId="061809D2" w14:textId="77777777" w:rsidR="0051718D" w:rsidRPr="008905A0" w:rsidRDefault="00000000" w:rsidP="008905A0">
            <w:pPr>
              <w:spacing w:before="120" w:line="240" w:lineRule="auto"/>
              <w:jc w:val="center"/>
              <w:rPr>
                <w:rFonts w:ascii="Noto Sans KR" w:eastAsia="Noto Sans KR" w:hAnsi="Noto Sans KR"/>
              </w:rPr>
            </w:pPr>
            <w:r w:rsidRPr="008905A0">
              <w:rPr>
                <w:rFonts w:ascii="Noto Sans KR" w:eastAsia="Noto Sans KR" w:hAnsi="Noto Sans KR"/>
                <w:b/>
                <w:color w:val="1E3A8A"/>
                <w:sz w:val="20"/>
              </w:rPr>
              <w:t>발표자 성명</w:t>
            </w:r>
            <w:r w:rsidRPr="008905A0">
              <w:rPr>
                <w:rFonts w:ascii="Noto Sans KR" w:eastAsia="Noto Sans KR" w:hAnsi="Noto Sans KR"/>
                <w:b/>
                <w:color w:val="1E3A8A"/>
                <w:sz w:val="20"/>
              </w:rPr>
              <w:br/>
              <w:t>(국문)</w:t>
            </w:r>
          </w:p>
        </w:tc>
        <w:tc>
          <w:tcPr>
            <w:tcW w:w="2667" w:type="dxa"/>
            <w:tcBorders>
              <w:top w:val="single" w:sz="4" w:space="0" w:color="D1D5DB"/>
              <w:left w:val="single" w:sz="4" w:space="0" w:color="D1D5DB"/>
              <w:bottom w:val="single" w:sz="4" w:space="0" w:color="D1D5DB"/>
              <w:right w:val="single" w:sz="4" w:space="0" w:color="D1D5DB"/>
            </w:tcBorders>
          </w:tcPr>
          <w:p w14:paraId="633D6779" w14:textId="77777777" w:rsidR="0051718D" w:rsidRPr="008905A0" w:rsidRDefault="0051718D">
            <w:pPr>
              <w:spacing w:before="120"/>
              <w:rPr>
                <w:rFonts w:ascii="Noto Sans KR" w:eastAsia="Noto Sans KR" w:hAnsi="Noto Sans KR"/>
              </w:rPr>
            </w:pPr>
          </w:p>
        </w:tc>
        <w:tc>
          <w:tcPr>
            <w:tcW w:w="1842" w:type="dxa"/>
            <w:tcBorders>
              <w:top w:val="single" w:sz="4" w:space="0" w:color="D1D5DB"/>
              <w:left w:val="single" w:sz="4" w:space="0" w:color="D1D5DB"/>
              <w:bottom w:val="single" w:sz="4" w:space="0" w:color="D1D5DB"/>
              <w:right w:val="single" w:sz="4" w:space="0" w:color="D1D5DB"/>
            </w:tcBorders>
            <w:shd w:val="clear" w:color="auto" w:fill="F3F4F6"/>
          </w:tcPr>
          <w:p w14:paraId="45B770E9" w14:textId="77777777" w:rsidR="0051718D" w:rsidRPr="008905A0" w:rsidRDefault="00000000" w:rsidP="008905A0">
            <w:pPr>
              <w:spacing w:before="120" w:line="240" w:lineRule="auto"/>
              <w:jc w:val="center"/>
              <w:rPr>
                <w:rFonts w:ascii="Noto Sans KR" w:eastAsia="Noto Sans KR" w:hAnsi="Noto Sans KR"/>
              </w:rPr>
            </w:pPr>
            <w:r w:rsidRPr="008905A0">
              <w:rPr>
                <w:rFonts w:ascii="Noto Sans KR" w:eastAsia="Noto Sans KR" w:hAnsi="Noto Sans KR"/>
                <w:b/>
                <w:color w:val="1E3A8A"/>
                <w:sz w:val="20"/>
              </w:rPr>
              <w:t>발표자 성명</w:t>
            </w:r>
            <w:r w:rsidRPr="008905A0">
              <w:rPr>
                <w:rFonts w:ascii="Noto Sans KR" w:eastAsia="Noto Sans KR" w:hAnsi="Noto Sans KR"/>
                <w:b/>
                <w:color w:val="1E3A8A"/>
                <w:sz w:val="20"/>
              </w:rPr>
              <w:br/>
              <w:t>(영문)</w:t>
            </w:r>
          </w:p>
        </w:tc>
        <w:tc>
          <w:tcPr>
            <w:tcW w:w="3123" w:type="dxa"/>
            <w:tcBorders>
              <w:top w:val="single" w:sz="4" w:space="0" w:color="D1D5DB"/>
              <w:left w:val="single" w:sz="4" w:space="0" w:color="D1D5DB"/>
              <w:bottom w:val="single" w:sz="4" w:space="0" w:color="D1D5DB"/>
              <w:right w:val="single" w:sz="4" w:space="0" w:color="D1D5DB"/>
            </w:tcBorders>
          </w:tcPr>
          <w:p w14:paraId="29738053" w14:textId="77777777" w:rsidR="0051718D" w:rsidRPr="008905A0" w:rsidRDefault="0051718D">
            <w:pPr>
              <w:spacing w:before="120"/>
              <w:rPr>
                <w:rFonts w:ascii="Noto Sans KR" w:eastAsia="Noto Sans KR" w:hAnsi="Noto Sans KR"/>
              </w:rPr>
            </w:pPr>
          </w:p>
        </w:tc>
      </w:tr>
      <w:tr w:rsidR="0051718D" w:rsidRPr="008905A0" w14:paraId="556B3921" w14:textId="77777777" w:rsidTr="008905A0">
        <w:trPr>
          <w:trHeight w:val="903"/>
          <w:jc w:val="center"/>
        </w:trPr>
        <w:tc>
          <w:tcPr>
            <w:tcW w:w="1728" w:type="dxa"/>
            <w:tcBorders>
              <w:top w:val="single" w:sz="4" w:space="0" w:color="D1D5DB"/>
              <w:left w:val="single" w:sz="4" w:space="0" w:color="D1D5DB"/>
              <w:bottom w:val="single" w:sz="4" w:space="0" w:color="D1D5DB"/>
              <w:right w:val="single" w:sz="4" w:space="0" w:color="D1D5DB"/>
            </w:tcBorders>
            <w:shd w:val="clear" w:color="auto" w:fill="F3F4F6"/>
          </w:tcPr>
          <w:p w14:paraId="0273E8F6" w14:textId="77777777" w:rsidR="0051718D" w:rsidRPr="008905A0" w:rsidRDefault="00000000" w:rsidP="008905A0">
            <w:pPr>
              <w:spacing w:before="120" w:line="240" w:lineRule="auto"/>
              <w:jc w:val="center"/>
              <w:rPr>
                <w:rFonts w:ascii="Noto Sans KR" w:eastAsia="Noto Sans KR" w:hAnsi="Noto Sans KR"/>
              </w:rPr>
            </w:pPr>
            <w:r w:rsidRPr="008905A0">
              <w:rPr>
                <w:rFonts w:ascii="Noto Sans KR" w:eastAsia="Noto Sans KR" w:hAnsi="Noto Sans KR"/>
                <w:b/>
                <w:color w:val="1E3A8A"/>
                <w:sz w:val="20"/>
              </w:rPr>
              <w:t>치과의사</w:t>
            </w:r>
            <w:r w:rsidRPr="008905A0">
              <w:rPr>
                <w:rFonts w:ascii="Noto Sans KR" w:eastAsia="Noto Sans KR" w:hAnsi="Noto Sans KR"/>
                <w:b/>
                <w:color w:val="1E3A8A"/>
                <w:sz w:val="20"/>
              </w:rPr>
              <w:br/>
              <w:t>면허번호</w:t>
            </w:r>
          </w:p>
        </w:tc>
        <w:tc>
          <w:tcPr>
            <w:tcW w:w="2667" w:type="dxa"/>
            <w:tcBorders>
              <w:top w:val="single" w:sz="4" w:space="0" w:color="D1D5DB"/>
              <w:left w:val="single" w:sz="4" w:space="0" w:color="D1D5DB"/>
              <w:bottom w:val="single" w:sz="4" w:space="0" w:color="D1D5DB"/>
              <w:right w:val="single" w:sz="4" w:space="0" w:color="D1D5DB"/>
            </w:tcBorders>
          </w:tcPr>
          <w:p w14:paraId="33BCE20F" w14:textId="77777777" w:rsidR="0051718D" w:rsidRPr="008905A0" w:rsidRDefault="0051718D" w:rsidP="008905A0">
            <w:pPr>
              <w:spacing w:before="120" w:line="240" w:lineRule="auto"/>
              <w:rPr>
                <w:rFonts w:ascii="Noto Sans KR" w:eastAsia="Noto Sans KR" w:hAnsi="Noto Sans KR"/>
              </w:rPr>
            </w:pPr>
          </w:p>
        </w:tc>
        <w:tc>
          <w:tcPr>
            <w:tcW w:w="1842" w:type="dxa"/>
            <w:tcBorders>
              <w:top w:val="single" w:sz="4" w:space="0" w:color="D1D5DB"/>
              <w:left w:val="single" w:sz="4" w:space="0" w:color="D1D5DB"/>
              <w:bottom w:val="single" w:sz="4" w:space="0" w:color="D1D5DB"/>
              <w:right w:val="single" w:sz="4" w:space="0" w:color="D1D5DB"/>
            </w:tcBorders>
            <w:shd w:val="clear" w:color="auto" w:fill="F3F4F6"/>
          </w:tcPr>
          <w:p w14:paraId="7039383C" w14:textId="77777777" w:rsidR="0051718D" w:rsidRPr="008905A0" w:rsidRDefault="00000000" w:rsidP="008905A0">
            <w:pPr>
              <w:spacing w:before="120" w:line="240" w:lineRule="auto"/>
              <w:jc w:val="center"/>
              <w:rPr>
                <w:rFonts w:ascii="Noto Sans KR" w:eastAsia="Noto Sans KR" w:hAnsi="Noto Sans KR"/>
              </w:rPr>
            </w:pPr>
            <w:r w:rsidRPr="008905A0">
              <w:rPr>
                <w:rFonts w:ascii="Noto Sans KR" w:eastAsia="Noto Sans KR" w:hAnsi="Noto Sans KR"/>
                <w:b/>
                <w:color w:val="1E3A8A"/>
                <w:sz w:val="20"/>
              </w:rPr>
              <w:t>포스터 경연</w:t>
            </w:r>
            <w:r w:rsidRPr="008905A0">
              <w:rPr>
                <w:rFonts w:ascii="Noto Sans KR" w:eastAsia="Noto Sans KR" w:hAnsi="Noto Sans KR"/>
                <w:b/>
                <w:color w:val="1E3A8A"/>
                <w:sz w:val="20"/>
              </w:rPr>
              <w:br/>
              <w:t>참가의사</w:t>
            </w:r>
          </w:p>
        </w:tc>
        <w:tc>
          <w:tcPr>
            <w:tcW w:w="3123" w:type="dxa"/>
            <w:tcBorders>
              <w:top w:val="single" w:sz="4" w:space="0" w:color="D1D5DB"/>
              <w:left w:val="single" w:sz="4" w:space="0" w:color="D1D5DB"/>
              <w:bottom w:val="single" w:sz="4" w:space="0" w:color="D1D5DB"/>
              <w:right w:val="single" w:sz="4" w:space="0" w:color="D1D5DB"/>
            </w:tcBorders>
          </w:tcPr>
          <w:p w14:paraId="5E2F3E05" w14:textId="049A2263" w:rsidR="0051718D" w:rsidRPr="008905A0" w:rsidRDefault="008905A0">
            <w:pPr>
              <w:spacing w:before="120"/>
              <w:jc w:val="center"/>
              <w:rPr>
                <w:rFonts w:ascii="Noto Sans KR" w:eastAsia="Noto Sans KR" w:hAnsi="Noto Sans KR"/>
                <w:lang w:eastAsia="ko-KR"/>
              </w:rPr>
            </w:pPr>
            <w:r w:rsidRPr="008905A0">
              <w:rPr>
                <w:rFonts w:ascii="Noto Sans KR" w:eastAsia="Noto Sans KR" w:hAnsi="Noto Sans KR" w:hint="eastAsia"/>
                <w:sz w:val="28"/>
                <w:szCs w:val="32"/>
                <w:lang w:eastAsia="ko-KR"/>
              </w:rPr>
              <w:t>O  /</w:t>
            </w:r>
            <w:r>
              <w:rPr>
                <w:rFonts w:ascii="Noto Sans KR" w:eastAsia="Noto Sans KR" w:hAnsi="Noto Sans KR" w:hint="eastAsia"/>
                <w:sz w:val="28"/>
                <w:szCs w:val="32"/>
                <w:lang w:eastAsia="ko-KR"/>
              </w:rPr>
              <w:t xml:space="preserve"> </w:t>
            </w:r>
            <w:r w:rsidRPr="008905A0">
              <w:rPr>
                <w:rFonts w:ascii="Noto Sans KR" w:eastAsia="Noto Sans KR" w:hAnsi="Noto Sans KR" w:hint="eastAsia"/>
                <w:sz w:val="28"/>
                <w:szCs w:val="32"/>
                <w:lang w:eastAsia="ko-KR"/>
              </w:rPr>
              <w:t xml:space="preserve"> X</w:t>
            </w:r>
          </w:p>
        </w:tc>
      </w:tr>
      <w:tr w:rsidR="0051718D" w:rsidRPr="008905A0" w14:paraId="70C87FB9" w14:textId="77777777" w:rsidTr="00DF597B">
        <w:trPr>
          <w:trHeight w:val="491"/>
          <w:jc w:val="center"/>
        </w:trPr>
        <w:tc>
          <w:tcPr>
            <w:tcW w:w="1728" w:type="dxa"/>
            <w:tcBorders>
              <w:top w:val="single" w:sz="4" w:space="0" w:color="D1D5DB"/>
              <w:left w:val="single" w:sz="4" w:space="0" w:color="D1D5DB"/>
              <w:bottom w:val="single" w:sz="4" w:space="0" w:color="D1D5DB"/>
              <w:right w:val="single" w:sz="4" w:space="0" w:color="D1D5DB"/>
            </w:tcBorders>
            <w:shd w:val="clear" w:color="auto" w:fill="F3F4F6"/>
          </w:tcPr>
          <w:p w14:paraId="0D7B95BC" w14:textId="77777777" w:rsidR="0051718D" w:rsidRPr="008905A0" w:rsidRDefault="00000000">
            <w:pPr>
              <w:spacing w:before="120"/>
              <w:jc w:val="center"/>
              <w:rPr>
                <w:rFonts w:ascii="Noto Sans KR" w:eastAsia="Noto Sans KR" w:hAnsi="Noto Sans KR"/>
              </w:rPr>
            </w:pPr>
            <w:r w:rsidRPr="008905A0">
              <w:rPr>
                <w:rFonts w:ascii="Noto Sans KR" w:eastAsia="Noto Sans KR" w:hAnsi="Noto Sans KR"/>
                <w:b/>
                <w:color w:val="1E3A8A"/>
                <w:sz w:val="20"/>
              </w:rPr>
              <w:t>소 속 (국문)</w:t>
            </w:r>
          </w:p>
        </w:tc>
        <w:tc>
          <w:tcPr>
            <w:tcW w:w="2667" w:type="dxa"/>
            <w:tcBorders>
              <w:top w:val="single" w:sz="4" w:space="0" w:color="D1D5DB"/>
              <w:left w:val="single" w:sz="4" w:space="0" w:color="D1D5DB"/>
              <w:bottom w:val="single" w:sz="4" w:space="0" w:color="D1D5DB"/>
              <w:right w:val="single" w:sz="4" w:space="0" w:color="D1D5DB"/>
            </w:tcBorders>
          </w:tcPr>
          <w:p w14:paraId="592C129B" w14:textId="77777777" w:rsidR="0051718D" w:rsidRPr="008905A0" w:rsidRDefault="0051718D">
            <w:pPr>
              <w:spacing w:before="120"/>
              <w:rPr>
                <w:rFonts w:ascii="Noto Sans KR" w:eastAsia="Noto Sans KR" w:hAnsi="Noto Sans KR"/>
              </w:rPr>
            </w:pPr>
          </w:p>
        </w:tc>
        <w:tc>
          <w:tcPr>
            <w:tcW w:w="1842" w:type="dxa"/>
            <w:tcBorders>
              <w:top w:val="single" w:sz="4" w:space="0" w:color="D1D5DB"/>
              <w:left w:val="single" w:sz="4" w:space="0" w:color="D1D5DB"/>
              <w:bottom w:val="single" w:sz="4" w:space="0" w:color="D1D5DB"/>
              <w:right w:val="single" w:sz="4" w:space="0" w:color="D1D5DB"/>
            </w:tcBorders>
            <w:shd w:val="clear" w:color="auto" w:fill="F3F4F6"/>
          </w:tcPr>
          <w:p w14:paraId="0AD29ED3" w14:textId="77777777" w:rsidR="0051718D" w:rsidRPr="008905A0" w:rsidRDefault="00000000">
            <w:pPr>
              <w:spacing w:before="120"/>
              <w:jc w:val="center"/>
              <w:rPr>
                <w:rFonts w:ascii="Noto Sans KR" w:eastAsia="Noto Sans KR" w:hAnsi="Noto Sans KR"/>
              </w:rPr>
            </w:pPr>
            <w:r w:rsidRPr="008905A0">
              <w:rPr>
                <w:rFonts w:ascii="Noto Sans KR" w:eastAsia="Noto Sans KR" w:hAnsi="Noto Sans KR"/>
                <w:b/>
                <w:color w:val="1E3A8A"/>
                <w:sz w:val="20"/>
              </w:rPr>
              <w:t>소 속 (영문)</w:t>
            </w:r>
          </w:p>
        </w:tc>
        <w:tc>
          <w:tcPr>
            <w:tcW w:w="3123" w:type="dxa"/>
            <w:tcBorders>
              <w:top w:val="single" w:sz="4" w:space="0" w:color="D1D5DB"/>
              <w:left w:val="single" w:sz="4" w:space="0" w:color="D1D5DB"/>
              <w:bottom w:val="single" w:sz="4" w:space="0" w:color="D1D5DB"/>
              <w:right w:val="single" w:sz="4" w:space="0" w:color="D1D5DB"/>
            </w:tcBorders>
          </w:tcPr>
          <w:p w14:paraId="4D23C850" w14:textId="77777777" w:rsidR="0051718D" w:rsidRPr="008905A0" w:rsidRDefault="0051718D">
            <w:pPr>
              <w:spacing w:before="120"/>
              <w:rPr>
                <w:rFonts w:ascii="Noto Sans KR" w:eastAsia="Noto Sans KR" w:hAnsi="Noto Sans KR"/>
              </w:rPr>
            </w:pPr>
          </w:p>
        </w:tc>
      </w:tr>
      <w:tr w:rsidR="0051718D" w:rsidRPr="008905A0" w14:paraId="3DEB8037" w14:textId="77777777" w:rsidTr="008905A0">
        <w:trPr>
          <w:jc w:val="center"/>
        </w:trPr>
        <w:tc>
          <w:tcPr>
            <w:tcW w:w="1728" w:type="dxa"/>
            <w:tcBorders>
              <w:top w:val="single" w:sz="4" w:space="0" w:color="D1D5DB"/>
              <w:left w:val="single" w:sz="4" w:space="0" w:color="D1D5DB"/>
              <w:bottom w:val="single" w:sz="4" w:space="0" w:color="D1D5DB"/>
              <w:right w:val="single" w:sz="4" w:space="0" w:color="D1D5DB"/>
            </w:tcBorders>
            <w:shd w:val="clear" w:color="auto" w:fill="F3F4F6"/>
          </w:tcPr>
          <w:p w14:paraId="56D8D42B" w14:textId="77777777" w:rsidR="0051718D" w:rsidRPr="008905A0" w:rsidRDefault="00000000">
            <w:pPr>
              <w:spacing w:before="120"/>
              <w:jc w:val="center"/>
              <w:rPr>
                <w:rFonts w:ascii="Noto Sans KR" w:eastAsia="Noto Sans KR" w:hAnsi="Noto Sans KR"/>
              </w:rPr>
            </w:pPr>
            <w:r w:rsidRPr="008905A0">
              <w:rPr>
                <w:rFonts w:ascii="Noto Sans KR" w:eastAsia="Noto Sans KR" w:hAnsi="Noto Sans KR"/>
                <w:b/>
                <w:color w:val="1E3A8A"/>
                <w:sz w:val="20"/>
              </w:rPr>
              <w:t>근무지 주소</w:t>
            </w:r>
          </w:p>
        </w:tc>
        <w:tc>
          <w:tcPr>
            <w:tcW w:w="7632" w:type="dxa"/>
            <w:gridSpan w:val="3"/>
            <w:tcBorders>
              <w:top w:val="single" w:sz="4" w:space="0" w:color="D1D5DB"/>
              <w:left w:val="single" w:sz="4" w:space="0" w:color="D1D5DB"/>
              <w:bottom w:val="single" w:sz="4" w:space="0" w:color="D1D5DB"/>
              <w:right w:val="single" w:sz="4" w:space="0" w:color="D1D5DB"/>
            </w:tcBorders>
          </w:tcPr>
          <w:p w14:paraId="5750481E" w14:textId="77777777" w:rsidR="0051718D" w:rsidRPr="008905A0" w:rsidRDefault="0051718D">
            <w:pPr>
              <w:spacing w:before="120"/>
              <w:rPr>
                <w:rFonts w:ascii="Noto Sans KR" w:eastAsia="Noto Sans KR" w:hAnsi="Noto Sans KR"/>
              </w:rPr>
            </w:pPr>
          </w:p>
        </w:tc>
      </w:tr>
      <w:tr w:rsidR="0051718D" w:rsidRPr="008905A0" w14:paraId="25971BA2" w14:textId="77777777" w:rsidTr="008905A0">
        <w:trPr>
          <w:jc w:val="center"/>
        </w:trPr>
        <w:tc>
          <w:tcPr>
            <w:tcW w:w="1728" w:type="dxa"/>
            <w:tcBorders>
              <w:top w:val="single" w:sz="4" w:space="0" w:color="D1D5DB"/>
              <w:left w:val="single" w:sz="4" w:space="0" w:color="D1D5DB"/>
              <w:bottom w:val="single" w:sz="4" w:space="0" w:color="D1D5DB"/>
              <w:right w:val="single" w:sz="4" w:space="0" w:color="D1D5DB"/>
            </w:tcBorders>
            <w:shd w:val="clear" w:color="auto" w:fill="F3F4F6"/>
          </w:tcPr>
          <w:p w14:paraId="0EA2853E" w14:textId="77777777" w:rsidR="0051718D" w:rsidRPr="008905A0" w:rsidRDefault="00000000">
            <w:pPr>
              <w:spacing w:before="120"/>
              <w:jc w:val="center"/>
              <w:rPr>
                <w:rFonts w:ascii="Noto Sans KR" w:eastAsia="Noto Sans KR" w:hAnsi="Noto Sans KR"/>
              </w:rPr>
            </w:pPr>
            <w:r w:rsidRPr="008905A0">
              <w:rPr>
                <w:rFonts w:ascii="Noto Sans KR" w:eastAsia="Noto Sans KR" w:hAnsi="Noto Sans KR"/>
                <w:b/>
                <w:color w:val="1E3A8A"/>
                <w:sz w:val="20"/>
              </w:rPr>
              <w:t>근무처 전화</w:t>
            </w:r>
          </w:p>
        </w:tc>
        <w:tc>
          <w:tcPr>
            <w:tcW w:w="2667" w:type="dxa"/>
            <w:tcBorders>
              <w:top w:val="single" w:sz="4" w:space="0" w:color="D1D5DB"/>
              <w:left w:val="single" w:sz="4" w:space="0" w:color="D1D5DB"/>
              <w:bottom w:val="single" w:sz="4" w:space="0" w:color="D1D5DB"/>
              <w:right w:val="single" w:sz="4" w:space="0" w:color="D1D5DB"/>
            </w:tcBorders>
          </w:tcPr>
          <w:p w14:paraId="0BDE450A" w14:textId="77777777" w:rsidR="0051718D" w:rsidRPr="008905A0" w:rsidRDefault="0051718D">
            <w:pPr>
              <w:spacing w:before="120"/>
              <w:rPr>
                <w:rFonts w:ascii="Noto Sans KR" w:eastAsia="Noto Sans KR" w:hAnsi="Noto Sans KR"/>
              </w:rPr>
            </w:pPr>
          </w:p>
        </w:tc>
        <w:tc>
          <w:tcPr>
            <w:tcW w:w="1842" w:type="dxa"/>
            <w:tcBorders>
              <w:top w:val="single" w:sz="4" w:space="0" w:color="D1D5DB"/>
              <w:left w:val="single" w:sz="4" w:space="0" w:color="D1D5DB"/>
              <w:bottom w:val="single" w:sz="4" w:space="0" w:color="D1D5DB"/>
              <w:right w:val="single" w:sz="4" w:space="0" w:color="D1D5DB"/>
            </w:tcBorders>
            <w:shd w:val="clear" w:color="auto" w:fill="F3F4F6"/>
          </w:tcPr>
          <w:p w14:paraId="690B35DF" w14:textId="77777777" w:rsidR="0051718D" w:rsidRPr="008905A0" w:rsidRDefault="00000000">
            <w:pPr>
              <w:spacing w:before="120"/>
              <w:jc w:val="center"/>
              <w:rPr>
                <w:rFonts w:ascii="Noto Sans KR" w:eastAsia="Noto Sans KR" w:hAnsi="Noto Sans KR"/>
              </w:rPr>
            </w:pPr>
            <w:r w:rsidRPr="008905A0">
              <w:rPr>
                <w:rFonts w:ascii="Noto Sans KR" w:eastAsia="Noto Sans KR" w:hAnsi="Noto Sans KR"/>
                <w:b/>
                <w:color w:val="1E3A8A"/>
                <w:sz w:val="20"/>
              </w:rPr>
              <w:t>핸드폰 번호</w:t>
            </w:r>
          </w:p>
        </w:tc>
        <w:tc>
          <w:tcPr>
            <w:tcW w:w="3123" w:type="dxa"/>
            <w:tcBorders>
              <w:top w:val="single" w:sz="4" w:space="0" w:color="D1D5DB"/>
              <w:left w:val="single" w:sz="4" w:space="0" w:color="D1D5DB"/>
              <w:bottom w:val="single" w:sz="4" w:space="0" w:color="D1D5DB"/>
              <w:right w:val="single" w:sz="4" w:space="0" w:color="D1D5DB"/>
            </w:tcBorders>
          </w:tcPr>
          <w:p w14:paraId="6E1E906A" w14:textId="77777777" w:rsidR="0051718D" w:rsidRPr="008905A0" w:rsidRDefault="0051718D">
            <w:pPr>
              <w:spacing w:before="120"/>
              <w:rPr>
                <w:rFonts w:ascii="Noto Sans KR" w:eastAsia="Noto Sans KR" w:hAnsi="Noto Sans KR"/>
              </w:rPr>
            </w:pPr>
          </w:p>
        </w:tc>
      </w:tr>
      <w:tr w:rsidR="0051718D" w:rsidRPr="008905A0" w14:paraId="4CDFE7AE" w14:textId="77777777" w:rsidTr="008905A0">
        <w:trPr>
          <w:jc w:val="center"/>
        </w:trPr>
        <w:tc>
          <w:tcPr>
            <w:tcW w:w="1728" w:type="dxa"/>
            <w:tcBorders>
              <w:top w:val="single" w:sz="4" w:space="0" w:color="D1D5DB"/>
              <w:left w:val="single" w:sz="4" w:space="0" w:color="D1D5DB"/>
              <w:bottom w:val="single" w:sz="4" w:space="0" w:color="D1D5DB"/>
              <w:right w:val="single" w:sz="4" w:space="0" w:color="D1D5DB"/>
            </w:tcBorders>
            <w:shd w:val="clear" w:color="auto" w:fill="F3F4F6"/>
          </w:tcPr>
          <w:p w14:paraId="310BE9B3" w14:textId="77777777" w:rsidR="0051718D" w:rsidRPr="008905A0" w:rsidRDefault="00000000">
            <w:pPr>
              <w:spacing w:before="120"/>
              <w:jc w:val="center"/>
              <w:rPr>
                <w:rFonts w:ascii="Noto Sans KR" w:eastAsia="Noto Sans KR" w:hAnsi="Noto Sans KR"/>
              </w:rPr>
            </w:pPr>
            <w:r w:rsidRPr="008905A0">
              <w:rPr>
                <w:rFonts w:ascii="Noto Sans KR" w:eastAsia="Noto Sans KR" w:hAnsi="Noto Sans KR"/>
                <w:b/>
                <w:color w:val="1E3A8A"/>
                <w:sz w:val="20"/>
              </w:rPr>
              <w:t>근무처 Fax</w:t>
            </w:r>
          </w:p>
        </w:tc>
        <w:tc>
          <w:tcPr>
            <w:tcW w:w="2667" w:type="dxa"/>
            <w:tcBorders>
              <w:top w:val="single" w:sz="4" w:space="0" w:color="D1D5DB"/>
              <w:left w:val="single" w:sz="4" w:space="0" w:color="D1D5DB"/>
              <w:bottom w:val="single" w:sz="4" w:space="0" w:color="D1D5DB"/>
              <w:right w:val="single" w:sz="4" w:space="0" w:color="D1D5DB"/>
            </w:tcBorders>
          </w:tcPr>
          <w:p w14:paraId="31113552" w14:textId="77777777" w:rsidR="0051718D" w:rsidRPr="008905A0" w:rsidRDefault="0051718D">
            <w:pPr>
              <w:spacing w:before="120"/>
              <w:rPr>
                <w:rFonts w:ascii="Noto Sans KR" w:eastAsia="Noto Sans KR" w:hAnsi="Noto Sans KR"/>
              </w:rPr>
            </w:pPr>
          </w:p>
        </w:tc>
        <w:tc>
          <w:tcPr>
            <w:tcW w:w="1842" w:type="dxa"/>
            <w:tcBorders>
              <w:top w:val="single" w:sz="4" w:space="0" w:color="D1D5DB"/>
              <w:left w:val="single" w:sz="4" w:space="0" w:color="D1D5DB"/>
              <w:bottom w:val="single" w:sz="4" w:space="0" w:color="D1D5DB"/>
              <w:right w:val="single" w:sz="4" w:space="0" w:color="D1D5DB"/>
            </w:tcBorders>
            <w:shd w:val="clear" w:color="auto" w:fill="F3F4F6"/>
          </w:tcPr>
          <w:p w14:paraId="7C375497" w14:textId="77777777" w:rsidR="0051718D" w:rsidRPr="008905A0" w:rsidRDefault="00000000">
            <w:pPr>
              <w:spacing w:before="120"/>
              <w:jc w:val="center"/>
              <w:rPr>
                <w:rFonts w:ascii="Noto Sans KR" w:eastAsia="Noto Sans KR" w:hAnsi="Noto Sans KR"/>
              </w:rPr>
            </w:pPr>
            <w:r w:rsidRPr="008905A0">
              <w:rPr>
                <w:rFonts w:ascii="Noto Sans KR" w:eastAsia="Noto Sans KR" w:hAnsi="Noto Sans KR"/>
                <w:b/>
                <w:color w:val="1E3A8A"/>
                <w:sz w:val="20"/>
              </w:rPr>
              <w:t>이메일(E-mail)</w:t>
            </w:r>
          </w:p>
        </w:tc>
        <w:tc>
          <w:tcPr>
            <w:tcW w:w="3123" w:type="dxa"/>
            <w:tcBorders>
              <w:top w:val="single" w:sz="4" w:space="0" w:color="D1D5DB"/>
              <w:left w:val="single" w:sz="4" w:space="0" w:color="D1D5DB"/>
              <w:bottom w:val="single" w:sz="4" w:space="0" w:color="D1D5DB"/>
              <w:right w:val="single" w:sz="4" w:space="0" w:color="D1D5DB"/>
            </w:tcBorders>
          </w:tcPr>
          <w:p w14:paraId="71B521D5" w14:textId="77777777" w:rsidR="0051718D" w:rsidRPr="008905A0" w:rsidRDefault="0051718D">
            <w:pPr>
              <w:spacing w:before="120"/>
              <w:rPr>
                <w:rFonts w:ascii="Noto Sans KR" w:eastAsia="Noto Sans KR" w:hAnsi="Noto Sans KR"/>
              </w:rPr>
            </w:pPr>
          </w:p>
        </w:tc>
      </w:tr>
      <w:tr w:rsidR="00E72F32" w:rsidRPr="008905A0" w14:paraId="45DA59C5" w14:textId="77777777" w:rsidTr="00C250D8">
        <w:trPr>
          <w:jc w:val="center"/>
        </w:trPr>
        <w:tc>
          <w:tcPr>
            <w:tcW w:w="1728" w:type="dxa"/>
            <w:tcBorders>
              <w:top w:val="single" w:sz="4" w:space="0" w:color="D1D5DB"/>
              <w:left w:val="single" w:sz="4" w:space="0" w:color="D1D5DB"/>
              <w:bottom w:val="single" w:sz="4" w:space="0" w:color="D1D5DB"/>
              <w:right w:val="single" w:sz="4" w:space="0" w:color="D1D5DB"/>
            </w:tcBorders>
            <w:shd w:val="clear" w:color="auto" w:fill="F3F4F6"/>
          </w:tcPr>
          <w:p w14:paraId="75334832" w14:textId="027E816A" w:rsidR="00E72F32" w:rsidRDefault="00386E25" w:rsidP="00386E25">
            <w:pPr>
              <w:spacing w:before="120"/>
              <w:jc w:val="center"/>
              <w:rPr>
                <w:rFonts w:ascii="Noto Sans KR" w:eastAsia="Noto Sans KR" w:hAnsi="Noto Sans KR"/>
                <w:b/>
                <w:color w:val="1E3A8A"/>
                <w:sz w:val="20"/>
                <w:lang w:eastAsia="ko-KR"/>
              </w:rPr>
            </w:pPr>
            <w:r>
              <w:rPr>
                <w:rFonts w:ascii="Noto Sans KR" w:eastAsia="Noto Sans KR" w:hAnsi="Noto Sans KR" w:hint="eastAsia"/>
                <w:b/>
                <w:color w:val="1E3A8A"/>
                <w:sz w:val="20"/>
                <w:lang w:eastAsia="ko-KR"/>
              </w:rPr>
              <w:t xml:space="preserve">주요 경력 </w:t>
            </w:r>
            <w:r w:rsidR="00E72F32">
              <w:rPr>
                <w:rFonts w:ascii="Noto Sans KR" w:eastAsia="Noto Sans KR" w:hAnsi="Noto Sans KR" w:hint="eastAsia"/>
                <w:b/>
                <w:color w:val="1E3A8A"/>
                <w:sz w:val="20"/>
                <w:lang w:eastAsia="ko-KR"/>
              </w:rPr>
              <w:t>및 약력</w:t>
            </w:r>
          </w:p>
          <w:p w14:paraId="542D7CD7" w14:textId="10C6FC4D" w:rsidR="00E72F32" w:rsidRPr="008905A0" w:rsidRDefault="00E72F32">
            <w:pPr>
              <w:spacing w:before="120"/>
              <w:jc w:val="center"/>
              <w:rPr>
                <w:rFonts w:ascii="Noto Sans KR" w:eastAsia="Noto Sans KR" w:hAnsi="Noto Sans KR"/>
                <w:b/>
                <w:color w:val="1E3A8A"/>
                <w:sz w:val="20"/>
                <w:lang w:eastAsia="ko-KR"/>
              </w:rPr>
            </w:pPr>
            <w:r>
              <w:rPr>
                <w:rFonts w:ascii="Noto Sans KR" w:eastAsia="Noto Sans KR" w:hAnsi="Noto Sans KR" w:hint="eastAsia"/>
                <w:b/>
                <w:color w:val="1E3A8A"/>
                <w:sz w:val="20"/>
                <w:lang w:eastAsia="ko-KR"/>
              </w:rPr>
              <w:t>(최대 4개까지)</w:t>
            </w:r>
          </w:p>
        </w:tc>
        <w:tc>
          <w:tcPr>
            <w:tcW w:w="7632" w:type="dxa"/>
            <w:gridSpan w:val="3"/>
            <w:tcBorders>
              <w:top w:val="single" w:sz="4" w:space="0" w:color="D1D5DB"/>
              <w:left w:val="single" w:sz="4" w:space="0" w:color="D1D5DB"/>
              <w:bottom w:val="single" w:sz="4" w:space="0" w:color="D1D5DB"/>
              <w:right w:val="single" w:sz="4" w:space="0" w:color="D1D5DB"/>
            </w:tcBorders>
          </w:tcPr>
          <w:p w14:paraId="53A86063" w14:textId="77777777" w:rsidR="00E72F32" w:rsidRDefault="00E72F32">
            <w:pPr>
              <w:spacing w:before="120"/>
              <w:rPr>
                <w:rFonts w:ascii="Noto Sans KR" w:eastAsia="Noto Sans KR" w:hAnsi="Noto Sans KR"/>
                <w:lang w:eastAsia="ko-KR"/>
              </w:rPr>
            </w:pPr>
            <w:r>
              <w:rPr>
                <w:rFonts w:ascii="Noto Sans KR" w:eastAsia="Noto Sans KR" w:hAnsi="Noto Sans KR" w:hint="eastAsia"/>
                <w:lang w:eastAsia="ko-KR"/>
              </w:rPr>
              <w:t>1.</w:t>
            </w:r>
          </w:p>
          <w:p w14:paraId="5F76DE91" w14:textId="77777777" w:rsidR="00E72F32" w:rsidRDefault="00E72F32">
            <w:pPr>
              <w:spacing w:before="120"/>
              <w:rPr>
                <w:rFonts w:ascii="Noto Sans KR" w:eastAsia="Noto Sans KR" w:hAnsi="Noto Sans KR"/>
                <w:lang w:eastAsia="ko-KR"/>
              </w:rPr>
            </w:pPr>
            <w:r>
              <w:rPr>
                <w:rFonts w:ascii="Noto Sans KR" w:eastAsia="Noto Sans KR" w:hAnsi="Noto Sans KR" w:hint="eastAsia"/>
                <w:lang w:eastAsia="ko-KR"/>
              </w:rPr>
              <w:t>2.</w:t>
            </w:r>
          </w:p>
          <w:p w14:paraId="60D66D6A" w14:textId="77777777" w:rsidR="00E72F32" w:rsidRDefault="00E72F32">
            <w:pPr>
              <w:spacing w:before="120"/>
              <w:rPr>
                <w:rFonts w:ascii="Noto Sans KR" w:eastAsia="Noto Sans KR" w:hAnsi="Noto Sans KR"/>
                <w:lang w:eastAsia="ko-KR"/>
              </w:rPr>
            </w:pPr>
            <w:r>
              <w:rPr>
                <w:rFonts w:ascii="Noto Sans KR" w:eastAsia="Noto Sans KR" w:hAnsi="Noto Sans KR" w:hint="eastAsia"/>
                <w:lang w:eastAsia="ko-KR"/>
              </w:rPr>
              <w:t>3.</w:t>
            </w:r>
          </w:p>
          <w:p w14:paraId="6FE1D5F7" w14:textId="627DA68B" w:rsidR="00E72F32" w:rsidRPr="008905A0" w:rsidRDefault="00E72F32">
            <w:pPr>
              <w:spacing w:before="120"/>
              <w:rPr>
                <w:rFonts w:ascii="Noto Sans KR" w:eastAsia="Noto Sans KR" w:hAnsi="Noto Sans KR"/>
                <w:lang w:eastAsia="ko-KR"/>
              </w:rPr>
            </w:pPr>
            <w:r>
              <w:rPr>
                <w:rFonts w:ascii="Noto Sans KR" w:eastAsia="Noto Sans KR" w:hAnsi="Noto Sans KR" w:hint="eastAsia"/>
                <w:lang w:eastAsia="ko-KR"/>
              </w:rPr>
              <w:t>4.</w:t>
            </w:r>
          </w:p>
        </w:tc>
      </w:tr>
    </w:tbl>
    <w:p w14:paraId="5F6A38AA" w14:textId="77777777" w:rsidR="0051718D" w:rsidRDefault="0051718D">
      <w:pPr>
        <w:spacing w:after="240"/>
        <w:rPr>
          <w:rFonts w:ascii="Noto Sans KR" w:eastAsia="Noto Sans KR" w:hAnsi="Noto Sans KR"/>
          <w:lang w:eastAsia="ko-KR"/>
        </w:rPr>
      </w:pPr>
    </w:p>
    <w:p w14:paraId="1C17B6E4" w14:textId="77777777" w:rsidR="00E72F32" w:rsidRPr="008905A0" w:rsidRDefault="00E72F32">
      <w:pPr>
        <w:spacing w:after="240"/>
        <w:rPr>
          <w:rFonts w:ascii="Noto Sans KR" w:eastAsia="Noto Sans KR" w:hAnsi="Noto Sans KR"/>
          <w:lang w:eastAsia="ko-KR"/>
        </w:rPr>
      </w:pPr>
    </w:p>
    <w:p w14:paraId="090CC0E1" w14:textId="77777777" w:rsidR="0051718D" w:rsidRPr="008905A0" w:rsidRDefault="00000000">
      <w:pPr>
        <w:keepNext/>
        <w:spacing w:before="240"/>
        <w:rPr>
          <w:rFonts w:ascii="Noto Sans KR" w:eastAsia="Noto Sans KR" w:hAnsi="Noto Sans KR"/>
        </w:rPr>
      </w:pPr>
      <w:r w:rsidRPr="008905A0">
        <w:rPr>
          <w:rFonts w:ascii="Noto Sans KR" w:eastAsia="Noto Sans KR" w:hAnsi="Noto Sans KR"/>
          <w:b/>
          <w:color w:val="1E3A8A"/>
          <w:sz w:val="26"/>
        </w:rPr>
        <w:t>포스터 초록 양식 (Abstract Template)</w:t>
      </w:r>
    </w:p>
    <w:p w14:paraId="49503986" w14:textId="77777777" w:rsidR="0051718D" w:rsidRPr="008905A0" w:rsidRDefault="00000000">
      <w:pPr>
        <w:spacing w:before="80" w:after="40"/>
        <w:rPr>
          <w:rFonts w:ascii="Noto Sans KR" w:eastAsia="Noto Sans KR" w:hAnsi="Noto Sans KR"/>
        </w:rPr>
      </w:pPr>
      <w:r w:rsidRPr="008905A0">
        <w:rPr>
          <w:rFonts w:ascii="Noto Sans KR" w:eastAsia="Noto Sans KR" w:hAnsi="Noto Sans KR"/>
          <w:b/>
          <w:color w:val="1E3A8A"/>
          <w:sz w:val="22"/>
        </w:rPr>
        <w:t>■ 국문 제목 (Korean Title):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50"/>
      </w:tblGrid>
      <w:tr w:rsidR="0051718D" w:rsidRPr="008905A0" w14:paraId="2D40172D" w14:textId="77777777">
        <w:trPr>
          <w:jc w:val="center"/>
        </w:trPr>
        <w:tc>
          <w:tcPr>
            <w:tcW w:w="9360" w:type="dxa"/>
            <w:tcBorders>
              <w:top w:val="single" w:sz="4" w:space="0" w:color="D1D5DB"/>
              <w:left w:val="single" w:sz="4" w:space="0" w:color="D1D5DB"/>
              <w:bottom w:val="single" w:sz="4" w:space="0" w:color="D1D5DB"/>
              <w:right w:val="single" w:sz="4" w:space="0" w:color="D1D5DB"/>
            </w:tcBorders>
          </w:tcPr>
          <w:p w14:paraId="25BBB5F4" w14:textId="77777777" w:rsidR="0051718D" w:rsidRPr="008905A0" w:rsidRDefault="00000000">
            <w:pPr>
              <w:spacing w:before="120"/>
              <w:rPr>
                <w:rFonts w:ascii="Noto Sans KR" w:eastAsia="Noto Sans KR" w:hAnsi="Noto Sans KR"/>
                <w:lang w:eastAsia="ko-KR"/>
              </w:rPr>
            </w:pPr>
            <w:r w:rsidRPr="008905A0">
              <w:rPr>
                <w:rFonts w:ascii="Noto Sans KR" w:eastAsia="Noto Sans KR" w:hAnsi="Noto Sans KR"/>
                <w:sz w:val="20"/>
                <w:lang w:eastAsia="ko-KR"/>
              </w:rPr>
              <w:t>[여기에 국문 제목을 입력하세요]</w:t>
            </w:r>
          </w:p>
        </w:tc>
      </w:tr>
    </w:tbl>
    <w:p w14:paraId="0EC5E268" w14:textId="77777777" w:rsidR="0051718D" w:rsidRPr="008905A0" w:rsidRDefault="0051718D">
      <w:pPr>
        <w:spacing w:after="80"/>
        <w:rPr>
          <w:rFonts w:ascii="Noto Sans KR" w:eastAsia="Noto Sans KR" w:hAnsi="Noto Sans KR"/>
          <w:lang w:eastAsia="ko-KR"/>
        </w:rPr>
      </w:pPr>
    </w:p>
    <w:p w14:paraId="588B6714" w14:textId="77777777" w:rsidR="0051718D" w:rsidRPr="008905A0" w:rsidRDefault="00000000">
      <w:pPr>
        <w:spacing w:after="40"/>
        <w:rPr>
          <w:rFonts w:ascii="Noto Sans KR" w:eastAsia="Noto Sans KR" w:hAnsi="Noto Sans KR"/>
        </w:rPr>
      </w:pPr>
      <w:r w:rsidRPr="008905A0">
        <w:rPr>
          <w:rFonts w:ascii="Noto Sans KR" w:eastAsia="Noto Sans KR" w:hAnsi="Noto Sans KR"/>
          <w:b/>
          <w:color w:val="1E3A8A"/>
          <w:sz w:val="22"/>
        </w:rPr>
        <w:lastRenderedPageBreak/>
        <w:t>■ 국문 초록 (Korean Abstract):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50"/>
      </w:tblGrid>
      <w:tr w:rsidR="0051718D" w:rsidRPr="008905A0" w14:paraId="13D24E1F" w14:textId="77777777" w:rsidTr="008905A0">
        <w:trPr>
          <w:trHeight w:val="4810"/>
          <w:jc w:val="center"/>
        </w:trPr>
        <w:tc>
          <w:tcPr>
            <w:tcW w:w="9360" w:type="dxa"/>
            <w:tcBorders>
              <w:top w:val="single" w:sz="4" w:space="0" w:color="D1D5DB"/>
              <w:left w:val="single" w:sz="4" w:space="0" w:color="D1D5DB"/>
              <w:bottom w:val="single" w:sz="4" w:space="0" w:color="D1D5DB"/>
              <w:right w:val="single" w:sz="4" w:space="0" w:color="D1D5DB"/>
            </w:tcBorders>
          </w:tcPr>
          <w:p w14:paraId="53E88DF7" w14:textId="77777777" w:rsidR="007F7F04" w:rsidRDefault="00000000">
            <w:pPr>
              <w:spacing w:before="120"/>
              <w:rPr>
                <w:rFonts w:ascii="Noto Sans KR" w:eastAsia="Noto Sans KR" w:hAnsi="Noto Sans KR"/>
                <w:sz w:val="20"/>
                <w:lang w:eastAsia="ko-KR"/>
              </w:rPr>
            </w:pPr>
            <w:r w:rsidRPr="008905A0">
              <w:rPr>
                <w:rFonts w:ascii="Noto Sans KR" w:eastAsia="Noto Sans KR" w:hAnsi="Noto Sans KR"/>
                <w:sz w:val="20"/>
                <w:lang w:eastAsia="ko-KR"/>
              </w:rPr>
              <w:br/>
            </w:r>
            <w:r w:rsidRPr="008905A0">
              <w:rPr>
                <w:rFonts w:ascii="Noto Sans KR" w:eastAsia="Noto Sans KR" w:hAnsi="Noto Sans KR"/>
                <w:sz w:val="20"/>
                <w:lang w:eastAsia="ko-KR"/>
              </w:rPr>
              <w:br/>
            </w:r>
            <w:r w:rsidRPr="008905A0">
              <w:rPr>
                <w:rFonts w:ascii="Noto Sans KR" w:eastAsia="Noto Sans KR" w:hAnsi="Noto Sans KR"/>
                <w:sz w:val="20"/>
                <w:lang w:eastAsia="ko-KR"/>
              </w:rPr>
              <w:br/>
            </w:r>
            <w:r w:rsidRPr="008905A0">
              <w:rPr>
                <w:rFonts w:ascii="Noto Sans KR" w:eastAsia="Noto Sans KR" w:hAnsi="Noto Sans KR"/>
                <w:sz w:val="20"/>
                <w:lang w:eastAsia="ko-KR"/>
              </w:rPr>
              <w:br/>
            </w:r>
          </w:p>
          <w:p w14:paraId="2ACB8D89" w14:textId="77777777" w:rsidR="007F7F04" w:rsidRDefault="007F7F04">
            <w:pPr>
              <w:spacing w:before="120"/>
              <w:rPr>
                <w:rFonts w:ascii="Noto Sans KR" w:eastAsia="Noto Sans KR" w:hAnsi="Noto Sans KR"/>
                <w:sz w:val="20"/>
                <w:lang w:eastAsia="ko-KR"/>
              </w:rPr>
            </w:pPr>
          </w:p>
          <w:p w14:paraId="7D41F39A" w14:textId="77777777" w:rsidR="007F7F04" w:rsidRDefault="007F7F04">
            <w:pPr>
              <w:spacing w:before="120"/>
              <w:rPr>
                <w:rFonts w:ascii="Noto Sans KR" w:eastAsia="Noto Sans KR" w:hAnsi="Noto Sans KR"/>
                <w:sz w:val="20"/>
                <w:lang w:eastAsia="ko-KR"/>
              </w:rPr>
            </w:pPr>
          </w:p>
          <w:p w14:paraId="266628CC" w14:textId="77777777" w:rsidR="007F7F04" w:rsidRDefault="007F7F04">
            <w:pPr>
              <w:spacing w:before="120"/>
              <w:rPr>
                <w:rFonts w:ascii="Noto Sans KR" w:eastAsia="Noto Sans KR" w:hAnsi="Noto Sans KR"/>
                <w:sz w:val="20"/>
                <w:lang w:eastAsia="ko-KR"/>
              </w:rPr>
            </w:pPr>
          </w:p>
          <w:p w14:paraId="538E3A5B" w14:textId="77777777" w:rsidR="007F7F04" w:rsidRDefault="007F7F04">
            <w:pPr>
              <w:spacing w:before="120"/>
              <w:rPr>
                <w:rFonts w:ascii="Noto Sans KR" w:eastAsia="Noto Sans KR" w:hAnsi="Noto Sans KR"/>
                <w:sz w:val="20"/>
                <w:lang w:eastAsia="ko-KR"/>
              </w:rPr>
            </w:pPr>
          </w:p>
          <w:p w14:paraId="462F22A5" w14:textId="77777777" w:rsidR="007F7F04" w:rsidRDefault="007F7F04">
            <w:pPr>
              <w:spacing w:before="120"/>
              <w:rPr>
                <w:rFonts w:ascii="Noto Sans KR" w:eastAsia="Noto Sans KR" w:hAnsi="Noto Sans KR"/>
                <w:sz w:val="20"/>
                <w:lang w:eastAsia="ko-KR"/>
              </w:rPr>
            </w:pPr>
          </w:p>
          <w:p w14:paraId="522BF2E7" w14:textId="77777777" w:rsidR="007F7F04" w:rsidRDefault="007F7F04">
            <w:pPr>
              <w:spacing w:before="120"/>
              <w:rPr>
                <w:rFonts w:ascii="Noto Sans KR" w:eastAsia="Noto Sans KR" w:hAnsi="Noto Sans KR"/>
                <w:sz w:val="20"/>
                <w:lang w:eastAsia="ko-KR"/>
              </w:rPr>
            </w:pPr>
          </w:p>
          <w:p w14:paraId="17CFB9BE" w14:textId="77777777" w:rsidR="003D4091" w:rsidRDefault="003D4091">
            <w:pPr>
              <w:spacing w:before="120"/>
              <w:rPr>
                <w:rFonts w:ascii="Noto Sans KR" w:eastAsia="Noto Sans KR" w:hAnsi="Noto Sans KR"/>
                <w:sz w:val="20"/>
                <w:lang w:eastAsia="ko-KR"/>
              </w:rPr>
            </w:pPr>
          </w:p>
          <w:p w14:paraId="2D71F8D5" w14:textId="77777777" w:rsidR="003D4091" w:rsidRDefault="003D4091">
            <w:pPr>
              <w:spacing w:before="120"/>
              <w:rPr>
                <w:rFonts w:ascii="Noto Sans KR" w:eastAsia="Noto Sans KR" w:hAnsi="Noto Sans KR"/>
                <w:sz w:val="20"/>
                <w:lang w:eastAsia="ko-KR"/>
              </w:rPr>
            </w:pPr>
          </w:p>
          <w:p w14:paraId="79082C13" w14:textId="77777777" w:rsidR="003D4091" w:rsidRDefault="003D4091">
            <w:pPr>
              <w:spacing w:before="120"/>
              <w:rPr>
                <w:rFonts w:ascii="Noto Sans KR" w:eastAsia="Noto Sans KR" w:hAnsi="Noto Sans KR"/>
                <w:sz w:val="20"/>
                <w:lang w:eastAsia="ko-KR"/>
              </w:rPr>
            </w:pPr>
          </w:p>
          <w:p w14:paraId="2D00A937" w14:textId="77777777" w:rsidR="003D4091" w:rsidRDefault="003D4091">
            <w:pPr>
              <w:spacing w:before="120"/>
              <w:rPr>
                <w:rFonts w:ascii="Noto Sans KR" w:eastAsia="Noto Sans KR" w:hAnsi="Noto Sans KR"/>
                <w:sz w:val="20"/>
                <w:lang w:eastAsia="ko-KR"/>
              </w:rPr>
            </w:pPr>
          </w:p>
          <w:p w14:paraId="523661C4" w14:textId="77777777" w:rsidR="003D4091" w:rsidRDefault="003D4091">
            <w:pPr>
              <w:spacing w:before="120"/>
              <w:rPr>
                <w:rFonts w:ascii="Noto Sans KR" w:eastAsia="Noto Sans KR" w:hAnsi="Noto Sans KR"/>
                <w:sz w:val="20"/>
                <w:lang w:eastAsia="ko-KR"/>
              </w:rPr>
            </w:pPr>
          </w:p>
          <w:p w14:paraId="0D39EA43" w14:textId="77777777" w:rsidR="007F7F04" w:rsidRDefault="007F7F04">
            <w:pPr>
              <w:spacing w:before="120"/>
              <w:rPr>
                <w:rFonts w:ascii="Noto Sans KR" w:eastAsia="Noto Sans KR" w:hAnsi="Noto Sans KR"/>
                <w:sz w:val="20"/>
                <w:lang w:eastAsia="ko-KR"/>
              </w:rPr>
            </w:pPr>
          </w:p>
          <w:p w14:paraId="0C950827" w14:textId="77777777" w:rsidR="007F7F04" w:rsidRDefault="007F7F04">
            <w:pPr>
              <w:spacing w:before="120"/>
              <w:rPr>
                <w:rFonts w:ascii="Noto Sans KR" w:eastAsia="Noto Sans KR" w:hAnsi="Noto Sans KR"/>
                <w:sz w:val="20"/>
                <w:lang w:eastAsia="ko-KR"/>
              </w:rPr>
            </w:pPr>
          </w:p>
          <w:p w14:paraId="76FE460D" w14:textId="01DCBEEC" w:rsidR="0051718D" w:rsidRPr="008905A0" w:rsidRDefault="00000000">
            <w:pPr>
              <w:spacing w:before="120"/>
              <w:rPr>
                <w:rFonts w:ascii="Noto Sans KR" w:eastAsia="Noto Sans KR" w:hAnsi="Noto Sans KR"/>
                <w:lang w:eastAsia="ko-KR"/>
              </w:rPr>
            </w:pPr>
            <w:r w:rsidRPr="008905A0">
              <w:rPr>
                <w:rFonts w:ascii="Noto Sans KR" w:eastAsia="Noto Sans KR" w:hAnsi="Noto Sans KR"/>
                <w:sz w:val="20"/>
                <w:lang w:eastAsia="ko-KR"/>
              </w:rPr>
              <w:br/>
            </w:r>
            <w:r w:rsidRPr="008905A0">
              <w:rPr>
                <w:rFonts w:ascii="Noto Sans KR" w:eastAsia="Noto Sans KR" w:hAnsi="Noto Sans KR"/>
                <w:sz w:val="20"/>
                <w:lang w:eastAsia="ko-KR"/>
              </w:rPr>
              <w:br/>
            </w:r>
          </w:p>
        </w:tc>
      </w:tr>
    </w:tbl>
    <w:p w14:paraId="7080FDDC" w14:textId="77777777" w:rsidR="007F7F04" w:rsidRDefault="007F7F04">
      <w:pPr>
        <w:spacing w:after="200"/>
        <w:rPr>
          <w:rFonts w:ascii="Noto Sans KR" w:eastAsia="Noto Sans KR" w:hAnsi="Noto Sans KR"/>
          <w:lang w:eastAsia="ko-KR"/>
        </w:rPr>
      </w:pPr>
    </w:p>
    <w:p w14:paraId="0A5ACD67" w14:textId="77777777" w:rsidR="0051718D" w:rsidRPr="008905A0" w:rsidRDefault="00000000">
      <w:pPr>
        <w:spacing w:after="40"/>
        <w:rPr>
          <w:rFonts w:ascii="Noto Sans KR" w:eastAsia="Noto Sans KR" w:hAnsi="Noto Sans KR"/>
        </w:rPr>
      </w:pPr>
      <w:r w:rsidRPr="008905A0">
        <w:rPr>
          <w:rFonts w:ascii="Noto Sans KR" w:eastAsia="Noto Sans KR" w:hAnsi="Noto Sans KR"/>
          <w:b/>
          <w:color w:val="1E3A8A"/>
          <w:sz w:val="22"/>
        </w:rPr>
        <w:lastRenderedPageBreak/>
        <w:t>■ 영문 제목 (English Title):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50"/>
      </w:tblGrid>
      <w:tr w:rsidR="0051718D" w:rsidRPr="008905A0" w14:paraId="4081A192" w14:textId="77777777">
        <w:trPr>
          <w:jc w:val="center"/>
        </w:trPr>
        <w:tc>
          <w:tcPr>
            <w:tcW w:w="9360" w:type="dxa"/>
            <w:tcBorders>
              <w:top w:val="single" w:sz="4" w:space="0" w:color="D1D5DB"/>
              <w:left w:val="single" w:sz="4" w:space="0" w:color="D1D5DB"/>
              <w:bottom w:val="single" w:sz="4" w:space="0" w:color="D1D5DB"/>
              <w:right w:val="single" w:sz="4" w:space="0" w:color="D1D5DB"/>
            </w:tcBorders>
          </w:tcPr>
          <w:p w14:paraId="5886A555" w14:textId="77777777" w:rsidR="0051718D" w:rsidRPr="008905A0" w:rsidRDefault="00000000">
            <w:pPr>
              <w:spacing w:before="120"/>
              <w:rPr>
                <w:rFonts w:ascii="Noto Sans KR" w:eastAsia="Noto Sans KR" w:hAnsi="Noto Sans KR"/>
              </w:rPr>
            </w:pPr>
            <w:r w:rsidRPr="008905A0">
              <w:rPr>
                <w:rFonts w:ascii="Noto Sans KR" w:eastAsia="Noto Sans KR" w:hAnsi="Noto Sans KR"/>
                <w:sz w:val="20"/>
              </w:rPr>
              <w:t>[Enter English Title Here - Capitalize Each Word]</w:t>
            </w:r>
          </w:p>
        </w:tc>
      </w:tr>
    </w:tbl>
    <w:p w14:paraId="482022E6" w14:textId="77777777" w:rsidR="0051718D" w:rsidRPr="008905A0" w:rsidRDefault="0051718D">
      <w:pPr>
        <w:spacing w:after="80"/>
        <w:rPr>
          <w:rFonts w:ascii="Noto Sans KR" w:eastAsia="Noto Sans KR" w:hAnsi="Noto Sans KR"/>
        </w:rPr>
      </w:pPr>
    </w:p>
    <w:p w14:paraId="13E7A8A0" w14:textId="77777777" w:rsidR="0051718D" w:rsidRPr="008905A0" w:rsidRDefault="00000000">
      <w:pPr>
        <w:spacing w:after="40"/>
        <w:rPr>
          <w:rFonts w:ascii="Noto Sans KR" w:eastAsia="Noto Sans KR" w:hAnsi="Noto Sans KR"/>
        </w:rPr>
      </w:pPr>
      <w:r w:rsidRPr="008905A0">
        <w:rPr>
          <w:rFonts w:ascii="Noto Sans KR" w:eastAsia="Noto Sans KR" w:hAnsi="Noto Sans KR"/>
          <w:b/>
          <w:color w:val="1E3A8A"/>
          <w:sz w:val="22"/>
        </w:rPr>
        <w:t>■ 영문 초록 (English Abstract):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50"/>
      </w:tblGrid>
      <w:tr w:rsidR="0051718D" w:rsidRPr="008905A0" w14:paraId="69716238" w14:textId="77777777" w:rsidTr="008905A0">
        <w:trPr>
          <w:trHeight w:val="4526"/>
          <w:jc w:val="center"/>
        </w:trPr>
        <w:tc>
          <w:tcPr>
            <w:tcW w:w="9360" w:type="dxa"/>
            <w:tcBorders>
              <w:top w:val="single" w:sz="4" w:space="0" w:color="D1D5DB"/>
              <w:left w:val="single" w:sz="4" w:space="0" w:color="D1D5DB"/>
              <w:bottom w:val="single" w:sz="4" w:space="0" w:color="D1D5DB"/>
              <w:right w:val="single" w:sz="4" w:space="0" w:color="D1D5DB"/>
            </w:tcBorders>
          </w:tcPr>
          <w:p w14:paraId="677FF954" w14:textId="1119A7F8" w:rsidR="007F7F04" w:rsidRDefault="00000000">
            <w:pPr>
              <w:spacing w:before="120"/>
              <w:rPr>
                <w:rFonts w:ascii="Noto Sans KR" w:eastAsia="Noto Sans KR" w:hAnsi="Noto Sans KR"/>
                <w:sz w:val="20"/>
              </w:rPr>
            </w:pPr>
            <w:r w:rsidRPr="008905A0">
              <w:rPr>
                <w:rFonts w:ascii="Noto Sans KR" w:eastAsia="Noto Sans KR" w:hAnsi="Noto Sans KR"/>
                <w:sz w:val="20"/>
              </w:rPr>
              <w:br/>
            </w:r>
            <w:r w:rsidRPr="008905A0">
              <w:rPr>
                <w:rFonts w:ascii="Noto Sans KR" w:eastAsia="Noto Sans KR" w:hAnsi="Noto Sans KR"/>
                <w:sz w:val="20"/>
              </w:rPr>
              <w:br/>
            </w:r>
            <w:r w:rsidRPr="008905A0">
              <w:rPr>
                <w:rFonts w:ascii="Noto Sans KR" w:eastAsia="Noto Sans KR" w:hAnsi="Noto Sans KR"/>
                <w:sz w:val="20"/>
              </w:rPr>
              <w:br/>
            </w:r>
          </w:p>
          <w:p w14:paraId="44D3A5D8" w14:textId="77777777" w:rsidR="007F7F04" w:rsidRDefault="007F7F04">
            <w:pPr>
              <w:spacing w:before="120"/>
              <w:rPr>
                <w:rFonts w:ascii="Noto Sans KR" w:eastAsia="Noto Sans KR" w:hAnsi="Noto Sans KR"/>
                <w:sz w:val="20"/>
              </w:rPr>
            </w:pPr>
          </w:p>
          <w:p w14:paraId="1660928C" w14:textId="77777777" w:rsidR="007F7F04" w:rsidRDefault="007F7F04">
            <w:pPr>
              <w:spacing w:before="120"/>
              <w:rPr>
                <w:rFonts w:ascii="Noto Sans KR" w:eastAsia="Noto Sans KR" w:hAnsi="Noto Sans KR"/>
                <w:sz w:val="20"/>
              </w:rPr>
            </w:pPr>
          </w:p>
          <w:p w14:paraId="436A3A08" w14:textId="77777777" w:rsidR="007F7F04" w:rsidRDefault="007F7F04">
            <w:pPr>
              <w:spacing w:before="120"/>
              <w:rPr>
                <w:rFonts w:ascii="Noto Sans KR" w:eastAsia="Noto Sans KR" w:hAnsi="Noto Sans KR"/>
                <w:sz w:val="20"/>
              </w:rPr>
            </w:pPr>
          </w:p>
          <w:p w14:paraId="2805C2E3" w14:textId="77777777" w:rsidR="007F7F04" w:rsidRDefault="007F7F04">
            <w:pPr>
              <w:spacing w:before="120"/>
              <w:rPr>
                <w:rFonts w:ascii="Noto Sans KR" w:eastAsia="Noto Sans KR" w:hAnsi="Noto Sans KR"/>
                <w:sz w:val="20"/>
              </w:rPr>
            </w:pPr>
          </w:p>
          <w:p w14:paraId="09969120" w14:textId="77777777" w:rsidR="0051718D" w:rsidRDefault="00000000">
            <w:pPr>
              <w:spacing w:before="120"/>
              <w:rPr>
                <w:rFonts w:ascii="Noto Sans KR" w:eastAsia="Noto Sans KR" w:hAnsi="Noto Sans KR"/>
              </w:rPr>
            </w:pPr>
            <w:r w:rsidRPr="008905A0">
              <w:rPr>
                <w:rFonts w:ascii="Noto Sans KR" w:eastAsia="Noto Sans KR" w:hAnsi="Noto Sans KR"/>
                <w:sz w:val="20"/>
              </w:rPr>
              <w:br/>
            </w:r>
            <w:r w:rsidRPr="008905A0">
              <w:rPr>
                <w:rFonts w:ascii="Noto Sans KR" w:eastAsia="Noto Sans KR" w:hAnsi="Noto Sans KR"/>
                <w:sz w:val="20"/>
              </w:rPr>
              <w:br/>
            </w:r>
            <w:r w:rsidRPr="008905A0">
              <w:rPr>
                <w:rFonts w:ascii="Noto Sans KR" w:eastAsia="Noto Sans KR" w:hAnsi="Noto Sans KR"/>
                <w:sz w:val="20"/>
              </w:rPr>
              <w:br/>
            </w:r>
          </w:p>
          <w:p w14:paraId="6773DFA9" w14:textId="77777777" w:rsidR="003D4091" w:rsidRDefault="003D4091">
            <w:pPr>
              <w:spacing w:before="120"/>
              <w:rPr>
                <w:rFonts w:ascii="Noto Sans KR" w:eastAsia="Noto Sans KR" w:hAnsi="Noto Sans KR"/>
                <w:lang w:eastAsia="ko-KR"/>
              </w:rPr>
            </w:pPr>
          </w:p>
          <w:p w14:paraId="4B9AE44F" w14:textId="77777777" w:rsidR="003D4091" w:rsidRDefault="003D4091">
            <w:pPr>
              <w:spacing w:before="120"/>
              <w:rPr>
                <w:rFonts w:ascii="Noto Sans KR" w:eastAsia="Noto Sans KR" w:hAnsi="Noto Sans KR"/>
                <w:lang w:eastAsia="ko-KR"/>
              </w:rPr>
            </w:pPr>
          </w:p>
          <w:p w14:paraId="2012DDD4" w14:textId="77777777" w:rsidR="003D4091" w:rsidRDefault="003D4091">
            <w:pPr>
              <w:spacing w:before="120"/>
              <w:rPr>
                <w:rFonts w:ascii="Noto Sans KR" w:eastAsia="Noto Sans KR" w:hAnsi="Noto Sans KR"/>
                <w:lang w:eastAsia="ko-KR"/>
              </w:rPr>
            </w:pPr>
          </w:p>
          <w:p w14:paraId="72A2D75A" w14:textId="77777777" w:rsidR="003D4091" w:rsidRDefault="003D4091">
            <w:pPr>
              <w:spacing w:before="120"/>
              <w:rPr>
                <w:rFonts w:ascii="Noto Sans KR" w:eastAsia="Noto Sans KR" w:hAnsi="Noto Sans KR"/>
                <w:lang w:eastAsia="ko-KR"/>
              </w:rPr>
            </w:pPr>
          </w:p>
          <w:p w14:paraId="393CB826" w14:textId="5D412A6F" w:rsidR="003D4091" w:rsidRPr="008905A0" w:rsidRDefault="003D4091">
            <w:pPr>
              <w:spacing w:before="120"/>
              <w:rPr>
                <w:rFonts w:ascii="Noto Sans KR" w:eastAsia="Noto Sans KR" w:hAnsi="Noto Sans KR"/>
                <w:lang w:eastAsia="ko-KR"/>
              </w:rPr>
            </w:pPr>
          </w:p>
        </w:tc>
      </w:tr>
    </w:tbl>
    <w:p w14:paraId="3EB9B929" w14:textId="5CD4FE7C" w:rsidR="00767C86" w:rsidRPr="00A34F9E" w:rsidRDefault="00767C86" w:rsidP="00767C86">
      <w:pPr>
        <w:keepNext/>
        <w:spacing w:before="240"/>
        <w:rPr>
          <w:rFonts w:ascii="Noto Sans KR" w:eastAsia="Noto Sans KR" w:hAnsi="Noto Sans KR" w:cs="Arial"/>
          <w:lang w:eastAsia="ko-KR"/>
        </w:rPr>
      </w:pPr>
      <w:r>
        <w:rPr>
          <w:rFonts w:ascii="Noto Sans KR" w:eastAsia="Noto Sans KR" w:hAnsi="Noto Sans KR" w:cs="Arial" w:hint="eastAsia"/>
          <w:b/>
          <w:color w:val="1E3A8A"/>
          <w:sz w:val="26"/>
          <w:lang w:eastAsia="ko-KR"/>
        </w:rPr>
        <w:lastRenderedPageBreak/>
        <w:t>포스터</w:t>
      </w:r>
      <w:r w:rsidR="00C624E4">
        <w:rPr>
          <w:rFonts w:ascii="Noto Sans KR" w:eastAsia="Noto Sans KR" w:hAnsi="Noto Sans KR" w:cs="Arial" w:hint="eastAsia"/>
          <w:b/>
          <w:color w:val="1E3A8A"/>
          <w:sz w:val="26"/>
          <w:lang w:eastAsia="ko-KR"/>
        </w:rPr>
        <w:t xml:space="preserve"> 제출</w:t>
      </w:r>
      <w:r w:rsidRPr="00A34F9E">
        <w:rPr>
          <w:rFonts w:ascii="Noto Sans KR" w:eastAsia="Noto Sans KR" w:hAnsi="Noto Sans KR" w:cs="Arial"/>
          <w:b/>
          <w:color w:val="1E3A8A"/>
          <w:sz w:val="26"/>
          <w:lang w:eastAsia="ko-KR"/>
        </w:rPr>
        <w:t xml:space="preserve"> </w:t>
      </w:r>
      <w:r w:rsidRPr="00A34F9E">
        <w:rPr>
          <w:rFonts w:ascii="Noto Sans KR" w:eastAsia="Noto Sans KR" w:hAnsi="Noto Sans KR" w:cs="맑은 고딕" w:hint="eastAsia"/>
          <w:b/>
          <w:color w:val="1E3A8A"/>
          <w:sz w:val="26"/>
          <w:lang w:eastAsia="ko-KR"/>
        </w:rPr>
        <w:t>주요</w:t>
      </w:r>
      <w:r w:rsidRPr="00A34F9E">
        <w:rPr>
          <w:rFonts w:ascii="Noto Sans KR" w:eastAsia="Noto Sans KR" w:hAnsi="Noto Sans KR" w:cs="Arial"/>
          <w:b/>
          <w:color w:val="1E3A8A"/>
          <w:sz w:val="26"/>
          <w:lang w:eastAsia="ko-KR"/>
        </w:rPr>
        <w:t xml:space="preserve"> </w:t>
      </w:r>
      <w:r w:rsidRPr="00A34F9E">
        <w:rPr>
          <w:rFonts w:ascii="Noto Sans KR" w:eastAsia="Noto Sans KR" w:hAnsi="Noto Sans KR" w:cs="맑은 고딕" w:hint="eastAsia"/>
          <w:b/>
          <w:color w:val="1E3A8A"/>
          <w:sz w:val="26"/>
          <w:lang w:eastAsia="ko-KR"/>
        </w:rPr>
        <w:t>일정</w:t>
      </w:r>
      <w:r w:rsidRPr="00A34F9E">
        <w:rPr>
          <w:rFonts w:ascii="Noto Sans KR" w:eastAsia="Noto Sans KR" w:hAnsi="Noto Sans KR" w:cs="Arial"/>
          <w:b/>
          <w:color w:val="1E3A8A"/>
          <w:sz w:val="26"/>
          <w:lang w:eastAsia="ko-KR"/>
        </w:rPr>
        <w:t xml:space="preserve"> </w:t>
      </w:r>
      <w:r w:rsidRPr="00A34F9E">
        <w:rPr>
          <w:rFonts w:ascii="Noto Sans KR" w:eastAsia="Noto Sans KR" w:hAnsi="Noto Sans KR" w:cs="맑은 고딕" w:hint="eastAsia"/>
          <w:b/>
          <w:color w:val="1E3A8A"/>
          <w:sz w:val="26"/>
          <w:lang w:eastAsia="ko-KR"/>
        </w:rPr>
        <w:t>및</w:t>
      </w:r>
      <w:r w:rsidRPr="00A34F9E">
        <w:rPr>
          <w:rFonts w:ascii="Noto Sans KR" w:eastAsia="Noto Sans KR" w:hAnsi="Noto Sans KR" w:cs="Arial"/>
          <w:b/>
          <w:color w:val="1E3A8A"/>
          <w:sz w:val="26"/>
          <w:lang w:eastAsia="ko-KR"/>
        </w:rPr>
        <w:t xml:space="preserve"> </w:t>
      </w:r>
      <w:r w:rsidRPr="00A34F9E">
        <w:rPr>
          <w:rFonts w:ascii="Noto Sans KR" w:eastAsia="Noto Sans KR" w:hAnsi="Noto Sans KR" w:cs="맑은 고딕" w:hint="eastAsia"/>
          <w:b/>
          <w:color w:val="1E3A8A"/>
          <w:sz w:val="26"/>
          <w:lang w:eastAsia="ko-KR"/>
        </w:rPr>
        <w:t>접수</w:t>
      </w:r>
      <w:r w:rsidRPr="00A34F9E">
        <w:rPr>
          <w:rFonts w:ascii="Noto Sans KR" w:eastAsia="Noto Sans KR" w:hAnsi="Noto Sans KR" w:cs="Arial"/>
          <w:b/>
          <w:color w:val="1E3A8A"/>
          <w:sz w:val="26"/>
          <w:lang w:eastAsia="ko-KR"/>
        </w:rPr>
        <w:t xml:space="preserve"> </w:t>
      </w:r>
      <w:r w:rsidRPr="00A34F9E">
        <w:rPr>
          <w:rFonts w:ascii="Noto Sans KR" w:eastAsia="Noto Sans KR" w:hAnsi="Noto Sans KR" w:cs="맑은 고딕" w:hint="eastAsia"/>
          <w:b/>
          <w:color w:val="1E3A8A"/>
          <w:sz w:val="26"/>
          <w:lang w:eastAsia="ko-KR"/>
        </w:rPr>
        <w:t>안내</w:t>
      </w:r>
    </w:p>
    <w:p w14:paraId="133A0275" w14:textId="343FD6A8" w:rsidR="00C624E4" w:rsidRPr="0043229B" w:rsidRDefault="00C624E4" w:rsidP="00C624E4">
      <w:pPr>
        <w:pStyle w:val="a0"/>
        <w:spacing w:after="80"/>
        <w:rPr>
          <w:rFonts w:ascii="Noto Sans KR" w:eastAsia="Noto Sans KR" w:hAnsi="Noto Sans KR" w:cs="Arial"/>
          <w:bCs/>
          <w:lang w:eastAsia="ko-KR"/>
        </w:rPr>
      </w:pPr>
      <w:r w:rsidRPr="005C522A">
        <w:rPr>
          <w:rFonts w:ascii="Noto Sans KR" w:eastAsia="Noto Sans KR" w:hAnsi="Noto Sans KR" w:cs="맑은 고딕" w:hint="eastAsia"/>
          <w:b/>
          <w:lang w:eastAsia="ko-KR"/>
        </w:rPr>
        <w:t>초록</w:t>
      </w:r>
      <w:r w:rsidRPr="005C522A">
        <w:rPr>
          <w:rFonts w:ascii="Noto Sans KR" w:eastAsia="Noto Sans KR" w:hAnsi="Noto Sans KR" w:cs="Arial"/>
          <w:b/>
          <w:lang w:eastAsia="ko-KR"/>
        </w:rPr>
        <w:t xml:space="preserve"> </w:t>
      </w:r>
      <w:r w:rsidRPr="005C522A">
        <w:rPr>
          <w:rFonts w:ascii="Noto Sans KR" w:eastAsia="Noto Sans KR" w:hAnsi="Noto Sans KR" w:cs="맑은 고딕" w:hint="eastAsia"/>
          <w:b/>
          <w:lang w:eastAsia="ko-KR"/>
        </w:rPr>
        <w:t>제출</w:t>
      </w:r>
      <w:r w:rsidRPr="005C522A">
        <w:rPr>
          <w:rFonts w:ascii="Noto Sans KR" w:eastAsia="Noto Sans KR" w:hAnsi="Noto Sans KR" w:cs="Arial"/>
          <w:b/>
          <w:lang w:eastAsia="ko-KR"/>
        </w:rPr>
        <w:t xml:space="preserve"> </w:t>
      </w:r>
      <w:r w:rsidRPr="005C522A">
        <w:rPr>
          <w:rFonts w:ascii="Noto Sans KR" w:eastAsia="Noto Sans KR" w:hAnsi="Noto Sans KR" w:cs="맑은 고딕" w:hint="eastAsia"/>
          <w:b/>
          <w:lang w:eastAsia="ko-KR"/>
        </w:rPr>
        <w:t>기한</w:t>
      </w:r>
      <w:r w:rsidRPr="005C522A">
        <w:rPr>
          <w:rFonts w:ascii="Noto Sans KR" w:eastAsia="Noto Sans KR" w:hAnsi="Noto Sans KR" w:cs="Arial"/>
          <w:bCs/>
          <w:lang w:eastAsia="ko-KR"/>
        </w:rPr>
        <w:t>: ~ 2026</w:t>
      </w:r>
      <w:r w:rsidRPr="005C522A">
        <w:rPr>
          <w:rFonts w:ascii="Noto Sans KR" w:eastAsia="Noto Sans KR" w:hAnsi="Noto Sans KR" w:cs="맑은 고딕" w:hint="eastAsia"/>
          <w:bCs/>
          <w:lang w:eastAsia="ko-KR"/>
        </w:rPr>
        <w:t>년</w:t>
      </w:r>
      <w:r w:rsidRPr="005C522A">
        <w:rPr>
          <w:rFonts w:ascii="Noto Sans KR" w:eastAsia="Noto Sans KR" w:hAnsi="Noto Sans KR" w:cs="Arial"/>
          <w:bCs/>
          <w:lang w:eastAsia="ko-KR"/>
        </w:rPr>
        <w:t xml:space="preserve"> 7</w:t>
      </w:r>
      <w:r w:rsidRPr="005C522A">
        <w:rPr>
          <w:rFonts w:ascii="Noto Sans KR" w:eastAsia="Noto Sans KR" w:hAnsi="Noto Sans KR" w:cs="맑은 고딕" w:hint="eastAsia"/>
          <w:bCs/>
          <w:lang w:eastAsia="ko-KR"/>
        </w:rPr>
        <w:t>월</w:t>
      </w:r>
      <w:r w:rsidRPr="005C522A">
        <w:rPr>
          <w:rFonts w:ascii="Noto Sans KR" w:eastAsia="Noto Sans KR" w:hAnsi="Noto Sans KR" w:cs="Arial"/>
          <w:bCs/>
          <w:lang w:eastAsia="ko-KR"/>
        </w:rPr>
        <w:t xml:space="preserve"> 2</w:t>
      </w:r>
      <w:r w:rsidR="001119E7">
        <w:rPr>
          <w:rFonts w:ascii="Noto Sans KR" w:eastAsia="Noto Sans KR" w:hAnsi="Noto Sans KR" w:cs="Arial" w:hint="eastAsia"/>
          <w:bCs/>
          <w:lang w:eastAsia="ko-KR"/>
        </w:rPr>
        <w:t>7</w:t>
      </w:r>
      <w:r w:rsidRPr="005C522A">
        <w:rPr>
          <w:rFonts w:ascii="Noto Sans KR" w:eastAsia="Noto Sans KR" w:hAnsi="Noto Sans KR" w:cs="맑은 고딕" w:hint="eastAsia"/>
          <w:bCs/>
          <w:lang w:eastAsia="ko-KR"/>
        </w:rPr>
        <w:t>일</w:t>
      </w:r>
      <w:r w:rsidRPr="005C522A">
        <w:rPr>
          <w:rFonts w:ascii="Noto Sans KR" w:eastAsia="Noto Sans KR" w:hAnsi="Noto Sans KR" w:cs="Arial"/>
          <w:bCs/>
          <w:lang w:eastAsia="ko-KR"/>
        </w:rPr>
        <w:t>(</w:t>
      </w:r>
      <w:r w:rsidRPr="005C522A">
        <w:rPr>
          <w:rFonts w:ascii="Noto Sans KR" w:eastAsia="Noto Sans KR" w:hAnsi="Noto Sans KR" w:cs="맑은 고딕" w:hint="eastAsia"/>
          <w:bCs/>
          <w:lang w:eastAsia="ko-KR"/>
        </w:rPr>
        <w:t>월</w:t>
      </w:r>
      <w:r w:rsidRPr="005C522A">
        <w:rPr>
          <w:rFonts w:ascii="Noto Sans KR" w:eastAsia="Noto Sans KR" w:hAnsi="Noto Sans KR" w:cs="Arial"/>
          <w:bCs/>
          <w:lang w:eastAsia="ko-KR"/>
        </w:rPr>
        <w:t>)</w:t>
      </w:r>
      <w:r w:rsidRPr="005C522A">
        <w:rPr>
          <w:rFonts w:ascii="Noto Sans KR" w:eastAsia="Noto Sans KR" w:hAnsi="Noto Sans KR" w:cs="맑은 고딕" w:hint="eastAsia"/>
          <w:bCs/>
          <w:lang w:eastAsia="ko-KR"/>
        </w:rPr>
        <w:t xml:space="preserve">까지   </w:t>
      </w:r>
      <w:hyperlink r:id="rId8" w:history="1">
        <w:r w:rsidRPr="004E1110">
          <w:rPr>
            <w:rStyle w:val="aff1"/>
            <w:rFonts w:ascii="Noto Sans KR" w:eastAsia="Noto Sans KR" w:hAnsi="Noto Sans KR" w:cs="맑은 고딕"/>
            <w:bCs/>
            <w:lang w:eastAsia="ko-KR"/>
          </w:rPr>
          <w:t>gda00@ggda.kr</w:t>
        </w:r>
      </w:hyperlink>
      <w:r w:rsidRPr="005C522A">
        <w:rPr>
          <w:rFonts w:ascii="Noto Sans KR" w:eastAsia="Noto Sans KR" w:hAnsi="Noto Sans KR" w:cs="맑은 고딕" w:hint="eastAsia"/>
          <w:bCs/>
          <w:lang w:eastAsia="ko-KR"/>
        </w:rPr>
        <w:t xml:space="preserve">  로  이메일 접수. </w:t>
      </w:r>
    </w:p>
    <w:p w14:paraId="337D0F62" w14:textId="77777777" w:rsidR="00C624E4" w:rsidRPr="005C522A" w:rsidRDefault="00C624E4" w:rsidP="00C624E4">
      <w:pPr>
        <w:pStyle w:val="a0"/>
        <w:numPr>
          <w:ilvl w:val="0"/>
          <w:numId w:val="0"/>
        </w:numPr>
        <w:spacing w:after="80"/>
        <w:rPr>
          <w:rFonts w:ascii="Noto Sans KR" w:eastAsia="Noto Sans KR" w:hAnsi="Noto Sans KR" w:cs="Arial"/>
          <w:bCs/>
          <w:lang w:eastAsia="ko-KR"/>
        </w:rPr>
      </w:pPr>
      <w:r>
        <w:rPr>
          <w:rFonts w:ascii="Noto Sans KR" w:eastAsia="Noto Sans KR" w:hAnsi="Noto Sans KR" w:cs="맑은 고딕" w:hint="eastAsia"/>
          <w:b/>
          <w:lang w:eastAsia="ko-KR"/>
        </w:rPr>
        <w:t xml:space="preserve">                                       </w:t>
      </w:r>
      <w:r w:rsidRPr="005C522A">
        <w:rPr>
          <w:rFonts w:ascii="Noto Sans KR" w:eastAsia="Noto Sans KR" w:hAnsi="Noto Sans KR" w:cs="맑은 고딕" w:hint="eastAsia"/>
          <w:bCs/>
          <w:lang w:eastAsia="ko-KR"/>
        </w:rPr>
        <w:t>초록</w:t>
      </w:r>
      <w:r w:rsidRPr="005C522A">
        <w:rPr>
          <w:rFonts w:ascii="Noto Sans KR" w:eastAsia="Noto Sans KR" w:hAnsi="Noto Sans KR" w:cs="Arial"/>
          <w:bCs/>
          <w:lang w:eastAsia="ko-KR"/>
        </w:rPr>
        <w:t xml:space="preserve"> </w:t>
      </w:r>
      <w:r w:rsidRPr="005C522A">
        <w:rPr>
          <w:rFonts w:ascii="Noto Sans KR" w:eastAsia="Noto Sans KR" w:hAnsi="Noto Sans KR" w:cs="맑은 고딕" w:hint="eastAsia"/>
          <w:bCs/>
          <w:lang w:eastAsia="ko-KR"/>
        </w:rPr>
        <w:t>접수 후 1주일 전후로</w:t>
      </w:r>
      <w:r w:rsidRPr="005C522A">
        <w:rPr>
          <w:rFonts w:ascii="Noto Sans KR" w:eastAsia="Noto Sans KR" w:hAnsi="Noto Sans KR" w:cs="Arial"/>
          <w:bCs/>
          <w:lang w:eastAsia="ko-KR"/>
        </w:rPr>
        <w:t xml:space="preserve"> </w:t>
      </w:r>
      <w:r w:rsidRPr="005C522A">
        <w:rPr>
          <w:rFonts w:ascii="Noto Sans KR" w:eastAsia="Noto Sans KR" w:hAnsi="Noto Sans KR" w:cs="맑은 고딕" w:hint="eastAsia"/>
          <w:bCs/>
          <w:lang w:eastAsia="ko-KR"/>
        </w:rPr>
        <w:t>최종</w:t>
      </w:r>
      <w:r w:rsidRPr="005C522A">
        <w:rPr>
          <w:rFonts w:ascii="Noto Sans KR" w:eastAsia="Noto Sans KR" w:hAnsi="Noto Sans KR" w:cs="Arial"/>
          <w:bCs/>
          <w:lang w:eastAsia="ko-KR"/>
        </w:rPr>
        <w:t xml:space="preserve"> </w:t>
      </w:r>
      <w:r w:rsidRPr="005C522A">
        <w:rPr>
          <w:rFonts w:ascii="Noto Sans KR" w:eastAsia="Noto Sans KR" w:hAnsi="Noto Sans KR" w:cs="맑은 고딕" w:hint="eastAsia"/>
          <w:bCs/>
          <w:lang w:eastAsia="ko-KR"/>
        </w:rPr>
        <w:t>전시</w:t>
      </w:r>
      <w:r w:rsidRPr="005C522A">
        <w:rPr>
          <w:rFonts w:ascii="Noto Sans KR" w:eastAsia="Noto Sans KR" w:hAnsi="Noto Sans KR" w:cs="Arial" w:hint="eastAsia"/>
          <w:bCs/>
          <w:lang w:eastAsia="ko-KR"/>
        </w:rPr>
        <w:t xml:space="preserve"> 확정 메일을 </w:t>
      </w:r>
      <w:r w:rsidRPr="005C522A">
        <w:rPr>
          <w:rFonts w:ascii="Noto Sans KR" w:eastAsia="Noto Sans KR" w:hAnsi="Noto Sans KR" w:cs="맑은 고딕" w:hint="eastAsia"/>
          <w:bCs/>
          <w:lang w:eastAsia="ko-KR"/>
        </w:rPr>
        <w:t>공지해드립니다</w:t>
      </w:r>
    </w:p>
    <w:p w14:paraId="5FC3E403" w14:textId="1DAD0BB4" w:rsidR="00C624E4" w:rsidRPr="005C522A" w:rsidRDefault="00C624E4" w:rsidP="00C624E4">
      <w:pPr>
        <w:pStyle w:val="a0"/>
        <w:rPr>
          <w:rFonts w:ascii="Noto Sans KR" w:eastAsia="Noto Sans KR" w:hAnsi="Noto Sans KR" w:cs="맑은 고딕"/>
          <w:bCs/>
          <w:lang w:eastAsia="ko-KR"/>
        </w:rPr>
      </w:pPr>
      <w:r w:rsidRPr="005C522A">
        <w:rPr>
          <w:rFonts w:ascii="Noto Sans KR" w:eastAsia="Noto Sans KR" w:hAnsi="Noto Sans KR" w:cs="맑은 고딕" w:hint="eastAsia"/>
          <w:bCs/>
          <w:lang w:eastAsia="ko-KR"/>
        </w:rPr>
        <w:t>포스터</w:t>
      </w:r>
      <w:r w:rsidRPr="005C522A">
        <w:rPr>
          <w:rFonts w:ascii="Noto Sans KR" w:eastAsia="Noto Sans KR" w:hAnsi="Noto Sans KR" w:cs="Arial"/>
          <w:bCs/>
          <w:lang w:eastAsia="ko-KR"/>
        </w:rPr>
        <w:t xml:space="preserve"> </w:t>
      </w:r>
      <w:r w:rsidRPr="005C522A">
        <w:rPr>
          <w:rFonts w:ascii="Noto Sans KR" w:eastAsia="Noto Sans KR" w:hAnsi="Noto Sans KR" w:cs="맑은 고딕" w:hint="eastAsia"/>
          <w:bCs/>
          <w:lang w:eastAsia="ko-KR"/>
        </w:rPr>
        <w:t>규격</w:t>
      </w:r>
      <w:r w:rsidRPr="005C522A">
        <w:rPr>
          <w:rFonts w:ascii="Noto Sans KR" w:eastAsia="Noto Sans KR" w:hAnsi="Noto Sans KR" w:cs="맑은 고딕"/>
          <w:bCs/>
          <w:lang w:eastAsia="ko-KR"/>
        </w:rPr>
        <w:t>:</w:t>
      </w:r>
      <w:r w:rsidRPr="005C522A">
        <w:rPr>
          <w:rFonts w:ascii="Noto Sans KR" w:eastAsia="Noto Sans KR" w:hAnsi="Noto Sans KR" w:cs="Arial"/>
          <w:bCs/>
          <w:lang w:eastAsia="ko-KR"/>
        </w:rPr>
        <w:t xml:space="preserve"> </w:t>
      </w:r>
      <w:r w:rsidRPr="005C522A">
        <w:rPr>
          <w:rFonts w:ascii="Noto Sans KR" w:eastAsia="Noto Sans KR" w:hAnsi="Noto Sans KR" w:cs="맑은 고딕"/>
          <w:bCs/>
          <w:lang w:eastAsia="ko-KR"/>
        </w:rPr>
        <w:t>1m(</w:t>
      </w:r>
      <w:r w:rsidRPr="005C522A">
        <w:rPr>
          <w:rFonts w:ascii="Noto Sans KR" w:eastAsia="Noto Sans KR" w:hAnsi="Noto Sans KR" w:cs="맑은 고딕" w:hint="eastAsia"/>
          <w:bCs/>
          <w:lang w:eastAsia="ko-KR"/>
        </w:rPr>
        <w:t>가로</w:t>
      </w:r>
      <w:r w:rsidRPr="005C522A">
        <w:rPr>
          <w:rFonts w:ascii="Noto Sans KR" w:eastAsia="Noto Sans KR" w:hAnsi="Noto Sans KR" w:cs="맑은 고딕"/>
          <w:bCs/>
          <w:lang w:eastAsia="ko-KR"/>
        </w:rPr>
        <w:t>) X 2m(</w:t>
      </w:r>
      <w:r w:rsidRPr="005C522A">
        <w:rPr>
          <w:rFonts w:ascii="Noto Sans KR" w:eastAsia="Noto Sans KR" w:hAnsi="Noto Sans KR" w:cs="맑은 고딕" w:hint="eastAsia"/>
          <w:bCs/>
          <w:lang w:eastAsia="ko-KR"/>
        </w:rPr>
        <w:t>세로</w:t>
      </w:r>
      <w:r w:rsidRPr="005C522A">
        <w:rPr>
          <w:rFonts w:ascii="Noto Sans KR" w:eastAsia="Noto Sans KR" w:hAnsi="Noto Sans KR" w:cs="맑은 고딕"/>
          <w:bCs/>
          <w:lang w:eastAsia="ko-KR"/>
        </w:rPr>
        <w:t>)</w:t>
      </w:r>
      <w:r w:rsidRPr="005C522A">
        <w:rPr>
          <w:rFonts w:ascii="Noto Sans KR" w:eastAsia="Noto Sans KR" w:hAnsi="Noto Sans KR" w:cs="맑은 고딕" w:hint="eastAsia"/>
          <w:bCs/>
          <w:lang w:eastAsia="ko-KR"/>
        </w:rPr>
        <w:t>의</w:t>
      </w:r>
      <w:r w:rsidRPr="005C522A">
        <w:rPr>
          <w:rFonts w:ascii="Noto Sans KR" w:eastAsia="Noto Sans KR" w:hAnsi="Noto Sans KR" w:cs="맑은 고딕"/>
          <w:bCs/>
          <w:lang w:eastAsia="ko-KR"/>
        </w:rPr>
        <w:t xml:space="preserve"> </w:t>
      </w:r>
      <w:r w:rsidRPr="005C522A">
        <w:rPr>
          <w:rFonts w:ascii="Noto Sans KR" w:eastAsia="Noto Sans KR" w:hAnsi="Noto Sans KR" w:cs="맑은 고딕" w:hint="eastAsia"/>
          <w:bCs/>
          <w:lang w:eastAsia="ko-KR"/>
        </w:rPr>
        <w:t>보드 판넬에 전시될 예정이</w:t>
      </w:r>
      <w:r w:rsidR="00103EF0">
        <w:rPr>
          <w:rFonts w:ascii="Noto Sans KR" w:eastAsia="Noto Sans KR" w:hAnsi="Noto Sans KR" w:cs="맑은 고딕" w:hint="eastAsia"/>
          <w:bCs/>
          <w:lang w:eastAsia="ko-KR"/>
        </w:rPr>
        <w:t>며,</w:t>
      </w:r>
    </w:p>
    <w:p w14:paraId="790F36E1" w14:textId="77777777" w:rsidR="00C624E4" w:rsidRDefault="00C624E4" w:rsidP="00C624E4">
      <w:pPr>
        <w:pStyle w:val="a0"/>
        <w:numPr>
          <w:ilvl w:val="0"/>
          <w:numId w:val="0"/>
        </w:numPr>
        <w:ind w:firstLineChars="200" w:firstLine="420"/>
        <w:rPr>
          <w:rFonts w:ascii="Noto Sans KR" w:eastAsia="Noto Sans KR" w:hAnsi="Noto Sans KR" w:cs="맑은 고딕"/>
          <w:bCs/>
          <w:lang w:eastAsia="ko-KR"/>
        </w:rPr>
      </w:pPr>
      <w:r w:rsidRPr="005C522A">
        <w:rPr>
          <w:rFonts w:ascii="Noto Sans KR" w:eastAsia="Noto Sans KR" w:hAnsi="Noto Sans KR" w:cs="맑은 고딕" w:hint="eastAsia"/>
          <w:bCs/>
          <w:lang w:eastAsia="ko-KR"/>
        </w:rPr>
        <w:t>실제 포스터 제작크기는</w:t>
      </w:r>
      <w:r w:rsidRPr="005C522A">
        <w:rPr>
          <w:rFonts w:ascii="Noto Sans KR" w:eastAsia="Noto Sans KR" w:hAnsi="Noto Sans KR" w:cs="맑은 고딕"/>
          <w:bCs/>
          <w:lang w:eastAsia="ko-KR"/>
        </w:rPr>
        <w:t xml:space="preserve"> 가로 75cm X </w:t>
      </w:r>
      <w:r w:rsidRPr="005C522A">
        <w:rPr>
          <w:rFonts w:ascii="Noto Sans KR" w:eastAsia="Noto Sans KR" w:hAnsi="Noto Sans KR" w:cs="맑은 고딕" w:hint="eastAsia"/>
          <w:bCs/>
          <w:lang w:eastAsia="ko-KR"/>
        </w:rPr>
        <w:t>길이</w:t>
      </w:r>
      <w:r w:rsidRPr="005C522A">
        <w:rPr>
          <w:rFonts w:ascii="Noto Sans KR" w:eastAsia="Noto Sans KR" w:hAnsi="Noto Sans KR" w:cs="맑은 고딕"/>
          <w:bCs/>
          <w:lang w:eastAsia="ko-KR"/>
        </w:rPr>
        <w:t xml:space="preserve"> </w:t>
      </w:r>
      <w:r w:rsidRPr="005C522A">
        <w:rPr>
          <w:rFonts w:ascii="Noto Sans KR" w:eastAsia="Noto Sans KR" w:hAnsi="Noto Sans KR" w:cs="맑은 고딕" w:hint="eastAsia"/>
          <w:bCs/>
          <w:lang w:eastAsia="ko-KR"/>
        </w:rPr>
        <w:t>150~170</w:t>
      </w:r>
      <w:r w:rsidRPr="005C522A">
        <w:rPr>
          <w:rFonts w:ascii="Noto Sans KR" w:eastAsia="Noto Sans KR" w:hAnsi="Noto Sans KR" w:cs="맑은 고딕"/>
          <w:bCs/>
          <w:lang w:eastAsia="ko-KR"/>
        </w:rPr>
        <w:t>cm 크기로</w:t>
      </w:r>
      <w:r w:rsidRPr="005C522A">
        <w:rPr>
          <w:rFonts w:ascii="Noto Sans KR" w:eastAsia="Noto Sans KR" w:hAnsi="Noto Sans KR" w:cs="맑은 고딕" w:hint="eastAsia"/>
          <w:bCs/>
          <w:lang w:eastAsia="ko-KR"/>
        </w:rPr>
        <w:t xml:space="preserve"> 만들어주세요. (가로길이는 고정)</w:t>
      </w:r>
    </w:p>
    <w:p w14:paraId="57B9563D" w14:textId="60F5A5B7" w:rsidR="00C624E4" w:rsidRPr="00E72F32" w:rsidRDefault="00C624E4" w:rsidP="00C624E4">
      <w:pPr>
        <w:pStyle w:val="a0"/>
        <w:spacing w:after="80"/>
        <w:rPr>
          <w:rFonts w:ascii="Noto Sans KR" w:eastAsia="Noto Sans KR" w:hAnsi="Noto Sans KR" w:cs="Arial"/>
          <w:bCs/>
          <w:lang w:eastAsia="ko-KR"/>
        </w:rPr>
      </w:pPr>
      <w:r w:rsidRPr="0043229B">
        <w:rPr>
          <w:rFonts w:ascii="Noto Sans KR" w:eastAsia="Noto Sans KR" w:hAnsi="Noto Sans KR" w:cs="맑은 고딕" w:hint="eastAsia"/>
          <w:b/>
          <w:lang w:eastAsia="ko-KR"/>
        </w:rPr>
        <w:t>최종</w:t>
      </w:r>
      <w:r w:rsidRPr="0043229B">
        <w:rPr>
          <w:rFonts w:ascii="Noto Sans KR" w:eastAsia="Noto Sans KR" w:hAnsi="Noto Sans KR" w:cs="Arial"/>
          <w:b/>
          <w:lang w:eastAsia="ko-KR"/>
        </w:rPr>
        <w:t xml:space="preserve"> </w:t>
      </w:r>
      <w:r w:rsidRPr="0043229B">
        <w:rPr>
          <w:rFonts w:ascii="Noto Sans KR" w:eastAsia="Noto Sans KR" w:hAnsi="Noto Sans KR" w:cs="맑은 고딕" w:hint="eastAsia"/>
          <w:b/>
          <w:lang w:eastAsia="ko-KR"/>
        </w:rPr>
        <w:t>포스터 PDF 파일</w:t>
      </w:r>
      <w:r w:rsidRPr="0043229B">
        <w:rPr>
          <w:rFonts w:ascii="Noto Sans KR" w:eastAsia="Noto Sans KR" w:hAnsi="Noto Sans KR" w:cs="맑은 고딕"/>
          <w:b/>
          <w:lang w:eastAsia="ko-KR"/>
        </w:rPr>
        <w:t xml:space="preserve"> </w:t>
      </w:r>
      <w:r w:rsidRPr="0043229B">
        <w:rPr>
          <w:rFonts w:ascii="Noto Sans KR" w:eastAsia="Noto Sans KR" w:hAnsi="Noto Sans KR" w:cs="Arial"/>
          <w:b/>
          <w:lang w:eastAsia="ko-KR"/>
        </w:rPr>
        <w:t xml:space="preserve">제출 </w:t>
      </w:r>
      <w:r w:rsidRPr="0043229B">
        <w:rPr>
          <w:rFonts w:ascii="Noto Sans KR" w:eastAsia="Noto Sans KR" w:hAnsi="Noto Sans KR" w:cs="맑은 고딕" w:hint="eastAsia"/>
          <w:b/>
          <w:lang w:eastAsia="ko-KR"/>
        </w:rPr>
        <w:t>기한</w:t>
      </w:r>
      <w:r w:rsidRPr="005C522A">
        <w:rPr>
          <w:rFonts w:ascii="Noto Sans KR" w:eastAsia="Noto Sans KR" w:hAnsi="Noto Sans KR" w:cs="Arial"/>
          <w:bCs/>
          <w:lang w:eastAsia="ko-KR"/>
        </w:rPr>
        <w:t>: ~ 2026</w:t>
      </w:r>
      <w:r w:rsidRPr="005C522A">
        <w:rPr>
          <w:rFonts w:ascii="Noto Sans KR" w:eastAsia="Noto Sans KR" w:hAnsi="Noto Sans KR" w:cs="맑은 고딕" w:hint="eastAsia"/>
          <w:bCs/>
          <w:lang w:eastAsia="ko-KR"/>
        </w:rPr>
        <w:t>년</w:t>
      </w:r>
      <w:r w:rsidRPr="005C522A">
        <w:rPr>
          <w:rFonts w:ascii="Noto Sans KR" w:eastAsia="Noto Sans KR" w:hAnsi="Noto Sans KR" w:cs="Arial"/>
          <w:bCs/>
          <w:lang w:eastAsia="ko-KR"/>
        </w:rPr>
        <w:t xml:space="preserve"> 8</w:t>
      </w:r>
      <w:r w:rsidRPr="005C522A">
        <w:rPr>
          <w:rFonts w:ascii="Noto Sans KR" w:eastAsia="Noto Sans KR" w:hAnsi="Noto Sans KR" w:cs="맑은 고딕" w:hint="eastAsia"/>
          <w:bCs/>
          <w:lang w:eastAsia="ko-KR"/>
        </w:rPr>
        <w:t>월</w:t>
      </w:r>
      <w:r w:rsidRPr="005C522A">
        <w:rPr>
          <w:rFonts w:ascii="Noto Sans KR" w:eastAsia="Noto Sans KR" w:hAnsi="Noto Sans KR" w:cs="Arial"/>
          <w:bCs/>
          <w:lang w:eastAsia="ko-KR"/>
        </w:rPr>
        <w:t xml:space="preserve"> 24</w:t>
      </w:r>
      <w:r w:rsidRPr="005C522A">
        <w:rPr>
          <w:rFonts w:ascii="Noto Sans KR" w:eastAsia="Noto Sans KR" w:hAnsi="Noto Sans KR" w:cs="맑은 고딕" w:hint="eastAsia"/>
          <w:bCs/>
          <w:lang w:eastAsia="ko-KR"/>
        </w:rPr>
        <w:t>일</w:t>
      </w:r>
      <w:r w:rsidRPr="005C522A">
        <w:rPr>
          <w:rFonts w:ascii="Noto Sans KR" w:eastAsia="Noto Sans KR" w:hAnsi="Noto Sans KR" w:cs="Arial"/>
          <w:bCs/>
          <w:lang w:eastAsia="ko-KR"/>
        </w:rPr>
        <w:t>(</w:t>
      </w:r>
      <w:r w:rsidRPr="005C522A">
        <w:rPr>
          <w:rFonts w:ascii="Noto Sans KR" w:eastAsia="Noto Sans KR" w:hAnsi="Noto Sans KR" w:cs="맑은 고딕" w:hint="eastAsia"/>
          <w:bCs/>
          <w:lang w:eastAsia="ko-KR"/>
        </w:rPr>
        <w:t>월</w:t>
      </w:r>
      <w:r w:rsidRPr="005C522A">
        <w:rPr>
          <w:rFonts w:ascii="Noto Sans KR" w:eastAsia="Noto Sans KR" w:hAnsi="Noto Sans KR" w:cs="Arial"/>
          <w:bCs/>
          <w:lang w:eastAsia="ko-KR"/>
        </w:rPr>
        <w:t>)</w:t>
      </w:r>
      <w:r w:rsidRPr="005C522A">
        <w:rPr>
          <w:rFonts w:ascii="Noto Sans KR" w:eastAsia="Noto Sans KR" w:hAnsi="Noto Sans KR" w:cs="맑은 고딕" w:hint="eastAsia"/>
          <w:bCs/>
          <w:lang w:eastAsia="ko-KR"/>
        </w:rPr>
        <w:t xml:space="preserve">까지, PDF 파일로 </w:t>
      </w:r>
      <w:hyperlink r:id="rId9" w:history="1">
        <w:r w:rsidRPr="005C522A">
          <w:rPr>
            <w:rStyle w:val="aff1"/>
            <w:rFonts w:ascii="Noto Sans KR" w:eastAsia="Noto Sans KR" w:hAnsi="Noto Sans KR" w:cs="맑은 고딕"/>
            <w:bCs/>
            <w:u w:val="none"/>
            <w:lang w:eastAsia="ko-KR"/>
          </w:rPr>
          <w:t>gda00@ggda.kr</w:t>
        </w:r>
      </w:hyperlink>
      <w:r w:rsidRPr="005C522A">
        <w:rPr>
          <w:rFonts w:ascii="Noto Sans KR" w:eastAsia="Noto Sans KR" w:hAnsi="Noto Sans KR" w:cs="맑은 고딕" w:hint="eastAsia"/>
          <w:bCs/>
          <w:lang w:eastAsia="ko-KR"/>
        </w:rPr>
        <w:t xml:space="preserve">  로  </w:t>
      </w:r>
      <w:r w:rsidRPr="005C522A">
        <w:rPr>
          <w:rFonts w:ascii="Noto Sans KR" w:eastAsia="Noto Sans KR" w:hAnsi="Noto Sans KR" w:cs="맑은 고딕" w:hint="eastAsia"/>
          <w:bCs/>
          <w:u w:val="single"/>
          <w:lang w:eastAsia="ko-KR"/>
        </w:rPr>
        <w:t xml:space="preserve">이메일 접수 후, </w:t>
      </w:r>
      <w:r>
        <w:rPr>
          <w:rFonts w:ascii="Noto Sans KR" w:eastAsia="Noto Sans KR" w:hAnsi="Noto Sans KR" w:cs="맑은 고딕" w:hint="eastAsia"/>
          <w:bCs/>
          <w:u w:val="single"/>
          <w:lang w:eastAsia="ko-KR"/>
        </w:rPr>
        <w:t>홈페이지 ePoster로 전시되</w:t>
      </w:r>
      <w:r w:rsidR="00103EF0">
        <w:rPr>
          <w:rFonts w:ascii="Noto Sans KR" w:eastAsia="Noto Sans KR" w:hAnsi="Noto Sans KR" w:cs="맑은 고딕" w:hint="eastAsia"/>
          <w:bCs/>
          <w:u w:val="single"/>
          <w:lang w:eastAsia="ko-KR"/>
        </w:rPr>
        <w:t>며</w:t>
      </w:r>
      <w:r>
        <w:rPr>
          <w:rFonts w:ascii="Noto Sans KR" w:eastAsia="Noto Sans KR" w:hAnsi="Noto Sans KR" w:cs="맑은 고딕" w:hint="eastAsia"/>
          <w:bCs/>
          <w:u w:val="single"/>
          <w:lang w:eastAsia="ko-KR"/>
        </w:rPr>
        <w:t xml:space="preserve"> 및 행사시간</w:t>
      </w:r>
      <w:r w:rsidR="00103EF0">
        <w:rPr>
          <w:rFonts w:ascii="Noto Sans KR" w:eastAsia="Noto Sans KR" w:hAnsi="Noto Sans KR" w:cs="맑은 고딕" w:hint="eastAsia"/>
          <w:bCs/>
          <w:u w:val="single"/>
          <w:lang w:eastAsia="ko-KR"/>
        </w:rPr>
        <w:t>에는</w:t>
      </w:r>
      <w:r>
        <w:rPr>
          <w:rFonts w:ascii="Noto Sans KR" w:eastAsia="Noto Sans KR" w:hAnsi="Noto Sans KR" w:cs="맑은 고딕" w:hint="eastAsia"/>
          <w:bCs/>
          <w:u w:val="single"/>
          <w:lang w:eastAsia="ko-KR"/>
        </w:rPr>
        <w:t xml:space="preserve"> </w:t>
      </w:r>
      <w:r w:rsidRPr="005C522A">
        <w:rPr>
          <w:rFonts w:ascii="Noto Sans KR" w:eastAsia="Noto Sans KR" w:hAnsi="Noto Sans KR" w:cs="맑은 고딕" w:hint="eastAsia"/>
          <w:bCs/>
          <w:u w:val="single"/>
          <w:lang w:eastAsia="ko-KR"/>
        </w:rPr>
        <w:t>주최측에서 일괄 출력해서</w:t>
      </w:r>
      <w:r w:rsidR="00386E25">
        <w:rPr>
          <w:rFonts w:ascii="Noto Sans KR" w:eastAsia="Noto Sans KR" w:hAnsi="Noto Sans KR" w:cs="맑은 고딕" w:hint="eastAsia"/>
          <w:bCs/>
          <w:u w:val="single"/>
          <w:lang w:eastAsia="ko-KR"/>
        </w:rPr>
        <w:t xml:space="preserve">3층 E홀 로비에 </w:t>
      </w:r>
      <w:r w:rsidRPr="005C522A">
        <w:rPr>
          <w:rFonts w:ascii="Noto Sans KR" w:eastAsia="Noto Sans KR" w:hAnsi="Noto Sans KR" w:cs="맑은 고딕" w:hint="eastAsia"/>
          <w:bCs/>
          <w:u w:val="single"/>
          <w:lang w:eastAsia="ko-KR"/>
        </w:rPr>
        <w:t xml:space="preserve"> 전시할 예정입니다. </w:t>
      </w:r>
    </w:p>
    <w:p w14:paraId="30A4BE32" w14:textId="6437241D" w:rsidR="00E72F32" w:rsidRDefault="00E72F32" w:rsidP="00E72F32">
      <w:pPr>
        <w:pStyle w:val="a0"/>
        <w:spacing w:after="80"/>
        <w:rPr>
          <w:rFonts w:ascii="Noto Sans KR" w:eastAsia="Noto Sans KR" w:hAnsi="Noto Sans KR" w:cs="Arial"/>
          <w:bCs/>
          <w:lang w:eastAsia="ko-KR"/>
        </w:rPr>
      </w:pPr>
      <w:r>
        <w:rPr>
          <w:rFonts w:ascii="Noto Sans KR" w:eastAsia="Noto Sans KR" w:hAnsi="Noto Sans KR" w:cs="맑은 고딕" w:hint="eastAsia"/>
          <w:b/>
          <w:lang w:eastAsia="ko-KR"/>
        </w:rPr>
        <w:t xml:space="preserve">포스터 경연 시간 :  </w:t>
      </w:r>
      <w:r w:rsidRPr="005C522A">
        <w:rPr>
          <w:rFonts w:ascii="Noto Sans KR" w:eastAsia="Noto Sans KR" w:hAnsi="Noto Sans KR" w:cs="Arial"/>
          <w:bCs/>
          <w:lang w:eastAsia="ko-KR"/>
        </w:rPr>
        <w:t>202</w:t>
      </w:r>
      <w:r>
        <w:rPr>
          <w:rFonts w:ascii="Noto Sans KR" w:eastAsia="Noto Sans KR" w:hAnsi="Noto Sans KR" w:cs="Arial" w:hint="eastAsia"/>
          <w:bCs/>
          <w:lang w:eastAsia="ko-KR"/>
        </w:rPr>
        <w:t xml:space="preserve">6년 9월 20일(일) </w:t>
      </w:r>
      <w:r w:rsidR="00386E25">
        <w:rPr>
          <w:rFonts w:ascii="Noto Sans KR" w:eastAsia="Noto Sans KR" w:hAnsi="Noto Sans KR" w:cs="Arial" w:hint="eastAsia"/>
          <w:bCs/>
          <w:lang w:eastAsia="ko-KR"/>
        </w:rPr>
        <w:t xml:space="preserve">12 시 전후 </w:t>
      </w:r>
      <w:r>
        <w:rPr>
          <w:rFonts w:ascii="Noto Sans KR" w:eastAsia="Noto Sans KR" w:hAnsi="Noto Sans KR" w:cs="Arial" w:hint="eastAsia"/>
          <w:bCs/>
          <w:lang w:eastAsia="ko-KR"/>
        </w:rPr>
        <w:t>(</w:t>
      </w:r>
      <w:r w:rsidR="00386E25">
        <w:rPr>
          <w:rFonts w:ascii="Noto Sans KR" w:eastAsia="Noto Sans KR" w:hAnsi="Noto Sans KR" w:cs="Arial" w:hint="eastAsia"/>
          <w:bCs/>
          <w:lang w:eastAsia="ko-KR"/>
        </w:rPr>
        <w:t xml:space="preserve">구체적 시간은 별도 통보 </w:t>
      </w:r>
      <w:r>
        <w:rPr>
          <w:rFonts w:ascii="Noto Sans KR" w:eastAsia="Noto Sans KR" w:hAnsi="Noto Sans KR" w:cs="Arial" w:hint="eastAsia"/>
          <w:bCs/>
          <w:lang w:eastAsia="ko-KR"/>
        </w:rPr>
        <w:t>예정)</w:t>
      </w:r>
    </w:p>
    <w:p w14:paraId="27F97681" w14:textId="5F51F4B6" w:rsidR="00543F89" w:rsidRPr="00386E25" w:rsidRDefault="00543F89" w:rsidP="00E72F32">
      <w:pPr>
        <w:pStyle w:val="a0"/>
        <w:spacing w:after="80"/>
        <w:rPr>
          <w:rFonts w:ascii="Noto Sans KR" w:eastAsia="Noto Sans KR" w:hAnsi="Noto Sans KR" w:cs="Arial"/>
          <w:bCs/>
          <w:color w:val="EE0000"/>
          <w:lang w:eastAsia="ko-KR"/>
        </w:rPr>
      </w:pPr>
      <w:r w:rsidRPr="00386E25">
        <w:rPr>
          <w:rFonts w:ascii="Noto Sans KR" w:eastAsia="Noto Sans KR" w:hAnsi="Noto Sans KR" w:cs="맑은 고딕" w:hint="eastAsia"/>
          <w:bCs/>
          <w:color w:val="EE0000"/>
          <w:lang w:eastAsia="ko-KR"/>
        </w:rPr>
        <w:t>포스터 발표자는 학술대회</w:t>
      </w:r>
      <w:r w:rsidR="00103EF0" w:rsidRPr="00386E25">
        <w:rPr>
          <w:rFonts w:ascii="Noto Sans KR" w:eastAsia="Noto Sans KR" w:hAnsi="Noto Sans KR" w:cs="맑은 고딕" w:hint="eastAsia"/>
          <w:bCs/>
          <w:color w:val="EE0000"/>
          <w:lang w:eastAsia="ko-KR"/>
        </w:rPr>
        <w:t xml:space="preserve"> 등록을 하셔야 하며, 미가입 회원은 발표신청이 어렵습니다.</w:t>
      </w:r>
    </w:p>
    <w:p w14:paraId="0B9CA6F2" w14:textId="09CA3F2F" w:rsidR="00103EF0" w:rsidRPr="00386E25" w:rsidRDefault="00103EF0" w:rsidP="00103EF0">
      <w:pPr>
        <w:pStyle w:val="a0"/>
        <w:rPr>
          <w:rFonts w:ascii="Noto Sans KR Light" w:eastAsia="Noto Sans KR Light" w:hAnsi="Noto Sans KR Light" w:cs="Arial"/>
          <w:b/>
          <w:bCs/>
          <w:color w:val="EE0000"/>
          <w:lang w:eastAsia="ko-KR"/>
        </w:rPr>
      </w:pPr>
      <w:r w:rsidRPr="00386E25">
        <w:rPr>
          <w:rFonts w:ascii="Noto Sans KR Light" w:eastAsia="Noto Sans KR Light" w:hAnsi="Noto Sans KR Light" w:cs="맑은 고딕" w:hint="eastAsia"/>
          <w:b/>
          <w:bCs/>
          <w:color w:val="EE0000"/>
          <w:lang w:eastAsia="ko-KR"/>
        </w:rPr>
        <w:t>포스터</w:t>
      </w:r>
      <w:r w:rsidRPr="00386E25">
        <w:rPr>
          <w:rFonts w:ascii="Noto Sans KR Light" w:eastAsia="Noto Sans KR Light" w:hAnsi="Noto Sans KR Light" w:cs="Arial" w:hint="eastAsia"/>
          <w:b/>
          <w:bCs/>
          <w:color w:val="EE0000"/>
          <w:lang w:eastAsia="ko-KR"/>
        </w:rPr>
        <w:t xml:space="preserve"> </w:t>
      </w:r>
      <w:r w:rsidRPr="00386E25">
        <w:rPr>
          <w:rFonts w:ascii="Noto Sans KR Light" w:eastAsia="Noto Sans KR Light" w:hAnsi="Noto Sans KR Light" w:cs="맑은 고딕" w:hint="eastAsia"/>
          <w:b/>
          <w:bCs/>
          <w:color w:val="EE0000"/>
          <w:lang w:eastAsia="ko-KR"/>
        </w:rPr>
        <w:t>신청이</w:t>
      </w:r>
      <w:r w:rsidRPr="00386E25">
        <w:rPr>
          <w:rFonts w:ascii="Noto Sans KR Light" w:eastAsia="Noto Sans KR Light" w:hAnsi="Noto Sans KR Light" w:cs="Arial"/>
          <w:b/>
          <w:bCs/>
          <w:color w:val="EE0000"/>
          <w:lang w:eastAsia="ko-KR"/>
        </w:rPr>
        <w:t xml:space="preserve"> </w:t>
      </w:r>
      <w:r w:rsidRPr="00386E25">
        <w:rPr>
          <w:rFonts w:ascii="Noto Sans KR Light" w:eastAsia="Noto Sans KR Light" w:hAnsi="Noto Sans KR Light" w:cs="맑은 고딕" w:hint="eastAsia"/>
          <w:b/>
          <w:bCs/>
          <w:color w:val="EE0000"/>
          <w:lang w:eastAsia="ko-KR"/>
        </w:rPr>
        <w:t>많거나</w:t>
      </w:r>
      <w:r w:rsidRPr="00386E25">
        <w:rPr>
          <w:rFonts w:ascii="Noto Sans KR Light" w:eastAsia="Noto Sans KR Light" w:hAnsi="Noto Sans KR Light" w:hint="eastAsia"/>
          <w:b/>
          <w:bCs/>
          <w:color w:val="EE0000"/>
          <w:lang w:eastAsia="ko-KR"/>
        </w:rPr>
        <w:t xml:space="preserve">, </w:t>
      </w:r>
      <w:r w:rsidRPr="00386E25">
        <w:rPr>
          <w:rFonts w:ascii="Noto Sans KR Light" w:eastAsia="Noto Sans KR Light" w:hAnsi="Noto Sans KR Light" w:cs="맑은 고딕" w:hint="eastAsia"/>
          <w:b/>
          <w:bCs/>
          <w:color w:val="EE0000"/>
          <w:lang w:eastAsia="ko-KR"/>
        </w:rPr>
        <w:t>지나치게</w:t>
      </w:r>
      <w:r w:rsidRPr="00386E25">
        <w:rPr>
          <w:rFonts w:ascii="Noto Sans KR Light" w:eastAsia="Noto Sans KR Light" w:hAnsi="Noto Sans KR Light" w:hint="eastAsia"/>
          <w:b/>
          <w:bCs/>
          <w:color w:val="EE0000"/>
          <w:lang w:eastAsia="ko-KR"/>
        </w:rPr>
        <w:t xml:space="preserve"> </w:t>
      </w:r>
      <w:r w:rsidRPr="00386E25">
        <w:rPr>
          <w:rFonts w:ascii="Noto Sans KR Light" w:eastAsia="Noto Sans KR Light" w:hAnsi="Noto Sans KR Light" w:cs="맑은 고딕" w:hint="eastAsia"/>
          <w:b/>
          <w:bCs/>
          <w:color w:val="EE0000"/>
          <w:lang w:eastAsia="ko-KR"/>
        </w:rPr>
        <w:t>무성의한</w:t>
      </w:r>
      <w:r w:rsidRPr="00386E25">
        <w:rPr>
          <w:rFonts w:ascii="Noto Sans KR Light" w:eastAsia="Noto Sans KR Light" w:hAnsi="Noto Sans KR Light" w:hint="eastAsia"/>
          <w:b/>
          <w:bCs/>
          <w:color w:val="EE0000"/>
          <w:lang w:eastAsia="ko-KR"/>
        </w:rPr>
        <w:t xml:space="preserve"> </w:t>
      </w:r>
      <w:r w:rsidRPr="00386E25">
        <w:rPr>
          <w:rFonts w:ascii="Noto Sans KR Light" w:eastAsia="Noto Sans KR Light" w:hAnsi="Noto Sans KR Light" w:cs="맑은 고딕" w:hint="eastAsia"/>
          <w:b/>
          <w:bCs/>
          <w:color w:val="EE0000"/>
          <w:lang w:eastAsia="ko-KR"/>
        </w:rPr>
        <w:t>포스터의</w:t>
      </w:r>
      <w:r w:rsidRPr="00386E25">
        <w:rPr>
          <w:rFonts w:ascii="Noto Sans KR Light" w:eastAsia="Noto Sans KR Light" w:hAnsi="Noto Sans KR Light" w:hint="eastAsia"/>
          <w:b/>
          <w:bCs/>
          <w:color w:val="EE0000"/>
          <w:lang w:eastAsia="ko-KR"/>
        </w:rPr>
        <w:t xml:space="preserve"> </w:t>
      </w:r>
      <w:r w:rsidRPr="00386E25">
        <w:rPr>
          <w:rFonts w:ascii="Noto Sans KR Light" w:eastAsia="Noto Sans KR Light" w:hAnsi="Noto Sans KR Light" w:cs="맑은 고딕" w:hint="eastAsia"/>
          <w:b/>
          <w:bCs/>
          <w:color w:val="EE0000"/>
          <w:lang w:eastAsia="ko-KR"/>
        </w:rPr>
        <w:t>경우는</w:t>
      </w:r>
      <w:r w:rsidRPr="00386E25">
        <w:rPr>
          <w:rFonts w:ascii="Noto Sans KR Light" w:eastAsia="Noto Sans KR Light" w:hAnsi="Noto Sans KR Light"/>
          <w:b/>
          <w:bCs/>
          <w:color w:val="EE0000"/>
          <w:lang w:eastAsia="ko-KR"/>
        </w:rPr>
        <w:t xml:space="preserve"> </w:t>
      </w:r>
      <w:r w:rsidRPr="00386E25">
        <w:rPr>
          <w:rFonts w:ascii="Noto Sans KR Light" w:eastAsia="Noto Sans KR Light" w:hAnsi="Noto Sans KR Light" w:cs="맑은 고딕" w:hint="eastAsia"/>
          <w:b/>
          <w:bCs/>
          <w:color w:val="EE0000"/>
          <w:lang w:eastAsia="ko-KR"/>
        </w:rPr>
        <w:t>사전</w:t>
      </w:r>
      <w:r w:rsidRPr="00386E25">
        <w:rPr>
          <w:rFonts w:ascii="Noto Sans KR Light" w:eastAsia="Noto Sans KR Light" w:hAnsi="Noto Sans KR Light" w:cs="Arial"/>
          <w:b/>
          <w:bCs/>
          <w:color w:val="EE0000"/>
          <w:lang w:eastAsia="ko-KR"/>
        </w:rPr>
        <w:t xml:space="preserve"> </w:t>
      </w:r>
      <w:r w:rsidRPr="00386E25">
        <w:rPr>
          <w:rFonts w:ascii="Noto Sans KR Light" w:eastAsia="Noto Sans KR Light" w:hAnsi="Noto Sans KR Light" w:cs="맑은 고딕" w:hint="eastAsia"/>
          <w:b/>
          <w:bCs/>
          <w:color w:val="EE0000"/>
          <w:lang w:eastAsia="ko-KR"/>
        </w:rPr>
        <w:t>심사가</w:t>
      </w:r>
      <w:r w:rsidRPr="00386E25">
        <w:rPr>
          <w:rFonts w:ascii="Noto Sans KR Light" w:eastAsia="Noto Sans KR Light" w:hAnsi="Noto Sans KR Light" w:cs="Arial"/>
          <w:b/>
          <w:bCs/>
          <w:color w:val="EE0000"/>
          <w:lang w:eastAsia="ko-KR"/>
        </w:rPr>
        <w:t xml:space="preserve"> </w:t>
      </w:r>
      <w:r w:rsidRPr="00386E25">
        <w:rPr>
          <w:rFonts w:ascii="Noto Sans KR Light" w:eastAsia="Noto Sans KR Light" w:hAnsi="Noto Sans KR Light" w:cs="맑은 고딕" w:hint="eastAsia"/>
          <w:b/>
          <w:bCs/>
          <w:color w:val="EE0000"/>
          <w:lang w:eastAsia="ko-KR"/>
        </w:rPr>
        <w:t>진행될</w:t>
      </w:r>
      <w:r w:rsidRPr="00386E25">
        <w:rPr>
          <w:rFonts w:ascii="Noto Sans KR Light" w:eastAsia="Noto Sans KR Light" w:hAnsi="Noto Sans KR Light" w:cs="Arial"/>
          <w:b/>
          <w:bCs/>
          <w:color w:val="EE0000"/>
          <w:lang w:eastAsia="ko-KR"/>
        </w:rPr>
        <w:t xml:space="preserve"> </w:t>
      </w:r>
      <w:r w:rsidRPr="00386E25">
        <w:rPr>
          <w:rFonts w:ascii="Noto Sans KR Light" w:eastAsia="Noto Sans KR Light" w:hAnsi="Noto Sans KR Light" w:cs="맑은 고딕" w:hint="eastAsia"/>
          <w:b/>
          <w:bCs/>
          <w:color w:val="EE0000"/>
          <w:lang w:eastAsia="ko-KR"/>
        </w:rPr>
        <w:t>수</w:t>
      </w:r>
      <w:r w:rsidRPr="00386E25">
        <w:rPr>
          <w:rFonts w:ascii="Noto Sans KR Light" w:eastAsia="Noto Sans KR Light" w:hAnsi="Noto Sans KR Light" w:cs="Arial"/>
          <w:b/>
          <w:bCs/>
          <w:color w:val="EE0000"/>
          <w:lang w:eastAsia="ko-KR"/>
        </w:rPr>
        <w:t xml:space="preserve"> </w:t>
      </w:r>
      <w:r w:rsidRPr="00386E25">
        <w:rPr>
          <w:rFonts w:ascii="Noto Sans KR Light" w:eastAsia="Noto Sans KR Light" w:hAnsi="Noto Sans KR Light" w:cs="맑은 고딕" w:hint="eastAsia"/>
          <w:b/>
          <w:bCs/>
          <w:color w:val="EE0000"/>
          <w:lang w:eastAsia="ko-KR"/>
        </w:rPr>
        <w:t>있습니다</w:t>
      </w:r>
      <w:r w:rsidRPr="00386E25">
        <w:rPr>
          <w:rFonts w:ascii="Noto Sans KR Light" w:eastAsia="Noto Sans KR Light" w:hAnsi="Noto Sans KR Light" w:cs="Arial"/>
          <w:b/>
          <w:bCs/>
          <w:color w:val="EE0000"/>
          <w:lang w:eastAsia="ko-KR"/>
        </w:rPr>
        <w:t>.</w:t>
      </w:r>
    </w:p>
    <w:p w14:paraId="3DD1E512" w14:textId="204D9276" w:rsidR="006B43E8" w:rsidRPr="00103EF0" w:rsidRDefault="006B43E8" w:rsidP="00C624E4">
      <w:pPr>
        <w:spacing w:after="240"/>
        <w:ind w:left="360"/>
        <w:rPr>
          <w:rFonts w:ascii="Noto Sans KR" w:eastAsia="Noto Sans KR" w:hAnsi="Noto Sans KR" w:cs="Arial"/>
          <w:b/>
          <w:bCs/>
          <w:iCs/>
          <w:color w:val="EE0000"/>
          <w:sz w:val="22"/>
          <w:szCs w:val="28"/>
          <w:lang w:eastAsia="ko-KR"/>
        </w:rPr>
      </w:pPr>
    </w:p>
    <w:sectPr w:rsidR="006B43E8" w:rsidRPr="00103EF0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8BFEC" w14:textId="77777777" w:rsidR="005766B9" w:rsidRDefault="005766B9" w:rsidP="00C624E4">
      <w:pPr>
        <w:spacing w:after="0" w:line="240" w:lineRule="auto"/>
      </w:pPr>
      <w:r>
        <w:separator/>
      </w:r>
    </w:p>
  </w:endnote>
  <w:endnote w:type="continuationSeparator" w:id="0">
    <w:p w14:paraId="7BE754E6" w14:textId="77777777" w:rsidR="005766B9" w:rsidRDefault="005766B9" w:rsidP="00C62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Noto Sans KR">
    <w:panose1 w:val="020B0200000000000000"/>
    <w:charset w:val="81"/>
    <w:family w:val="modern"/>
    <w:pitch w:val="variable"/>
    <w:sig w:usb0="30000287" w:usb1="2BDF3C10" w:usb2="00000016" w:usb3="00000000" w:csb0="002E0107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Noto Sans KR Light">
    <w:panose1 w:val="020B0200000000000000"/>
    <w:charset w:val="81"/>
    <w:family w:val="modern"/>
    <w:pitch w:val="variable"/>
    <w:sig w:usb0="30000287" w:usb1="2BDF3C10" w:usb2="00000016" w:usb3="00000000" w:csb0="002E010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B5C3C" w14:textId="77777777" w:rsidR="005766B9" w:rsidRDefault="005766B9" w:rsidP="00C624E4">
      <w:pPr>
        <w:spacing w:after="0" w:line="240" w:lineRule="auto"/>
      </w:pPr>
      <w:r>
        <w:separator/>
      </w:r>
    </w:p>
  </w:footnote>
  <w:footnote w:type="continuationSeparator" w:id="0">
    <w:p w14:paraId="4ABBD828" w14:textId="77777777" w:rsidR="005766B9" w:rsidRDefault="005766B9" w:rsidP="00C624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54AEF43E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2971733">
    <w:abstractNumId w:val="8"/>
  </w:num>
  <w:num w:numId="2" w16cid:durableId="95902460">
    <w:abstractNumId w:val="6"/>
  </w:num>
  <w:num w:numId="3" w16cid:durableId="1868787511">
    <w:abstractNumId w:val="5"/>
  </w:num>
  <w:num w:numId="4" w16cid:durableId="1582911995">
    <w:abstractNumId w:val="4"/>
  </w:num>
  <w:num w:numId="5" w16cid:durableId="29426097">
    <w:abstractNumId w:val="7"/>
  </w:num>
  <w:num w:numId="6" w16cid:durableId="1157259459">
    <w:abstractNumId w:val="3"/>
  </w:num>
  <w:num w:numId="7" w16cid:durableId="1785691123">
    <w:abstractNumId w:val="2"/>
  </w:num>
  <w:num w:numId="8" w16cid:durableId="1939436933">
    <w:abstractNumId w:val="1"/>
  </w:num>
  <w:num w:numId="9" w16cid:durableId="1112090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03EF0"/>
    <w:rsid w:val="001119E7"/>
    <w:rsid w:val="0015074B"/>
    <w:rsid w:val="0029639D"/>
    <w:rsid w:val="002A6981"/>
    <w:rsid w:val="00326F90"/>
    <w:rsid w:val="00386E25"/>
    <w:rsid w:val="003D4091"/>
    <w:rsid w:val="00506CD3"/>
    <w:rsid w:val="0051718D"/>
    <w:rsid w:val="00543F89"/>
    <w:rsid w:val="005766B9"/>
    <w:rsid w:val="005F0F65"/>
    <w:rsid w:val="00641C7F"/>
    <w:rsid w:val="006B43E8"/>
    <w:rsid w:val="007443DC"/>
    <w:rsid w:val="00767C86"/>
    <w:rsid w:val="007F7F04"/>
    <w:rsid w:val="008905A0"/>
    <w:rsid w:val="008A65A6"/>
    <w:rsid w:val="0097605A"/>
    <w:rsid w:val="00AA1D8D"/>
    <w:rsid w:val="00AE129C"/>
    <w:rsid w:val="00B47730"/>
    <w:rsid w:val="00B847C5"/>
    <w:rsid w:val="00C624E4"/>
    <w:rsid w:val="00CB0664"/>
    <w:rsid w:val="00DF597B"/>
    <w:rsid w:val="00E72F32"/>
    <w:rsid w:val="00EC12F2"/>
    <w:rsid w:val="00F40D4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011698A"/>
  <w14:defaultImageDpi w14:val="300"/>
  <w15:docId w15:val="{8367079A-B814-4C39-8B4C-7C2587F56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103EF0"/>
    <w:pPr>
      <w:spacing w:after="120" w:line="300" w:lineRule="auto"/>
    </w:pPr>
    <w:rPr>
      <w:rFonts w:ascii="Arial" w:hAnsi="Arial"/>
      <w:color w:val="1F2937"/>
      <w:sz w:val="21"/>
    </w:rPr>
  </w:style>
  <w:style w:type="paragraph" w:styleId="1">
    <w:name w:val="heading 1"/>
    <w:basedOn w:val="a1"/>
    <w:next w:val="a1"/>
    <w:link w:val="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머리글 Char"/>
    <w:basedOn w:val="a2"/>
    <w:link w:val="a5"/>
    <w:uiPriority w:val="99"/>
    <w:rsid w:val="00E618BF"/>
  </w:style>
  <w:style w:type="paragraph" w:styleId="a6">
    <w:name w:val="footer"/>
    <w:basedOn w:val="a1"/>
    <w:link w:val="Char0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바닥글 Char"/>
    <w:basedOn w:val="a2"/>
    <w:link w:val="a6"/>
    <w:uiPriority w:val="99"/>
    <w:rsid w:val="00E618BF"/>
  </w:style>
  <w:style w:type="paragraph" w:styleId="a7">
    <w:name w:val="No Spacing"/>
    <w:uiPriority w:val="1"/>
    <w:qFormat/>
    <w:rsid w:val="00FC693F"/>
    <w:pPr>
      <w:spacing w:after="0" w:line="240" w:lineRule="auto"/>
    </w:pPr>
  </w:style>
  <w:style w:type="character" w:customStyle="1" w:styleId="1Char">
    <w:name w:val="제목 1 Char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제목 2 Char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제목 3 Char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Title"/>
    <w:basedOn w:val="a1"/>
    <w:next w:val="a1"/>
    <w:link w:val="Char1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제목 Char"/>
    <w:basedOn w:val="a2"/>
    <w:link w:val="a8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Subtitle"/>
    <w:basedOn w:val="a1"/>
    <w:next w:val="a1"/>
    <w:link w:val="Char2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부제 Char"/>
    <w:basedOn w:val="a2"/>
    <w:link w:val="a9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b">
    <w:name w:val="Body Text"/>
    <w:basedOn w:val="a1"/>
    <w:link w:val="Char3"/>
    <w:uiPriority w:val="99"/>
    <w:unhideWhenUsed/>
    <w:rsid w:val="00AA1D8D"/>
  </w:style>
  <w:style w:type="character" w:customStyle="1" w:styleId="Char3">
    <w:name w:val="본문 Char"/>
    <w:basedOn w:val="a2"/>
    <w:link w:val="ab"/>
    <w:uiPriority w:val="99"/>
    <w:rsid w:val="00AA1D8D"/>
  </w:style>
  <w:style w:type="paragraph" w:styleId="22">
    <w:name w:val="Body Text 2"/>
    <w:basedOn w:val="a1"/>
    <w:link w:val="2Char0"/>
    <w:uiPriority w:val="99"/>
    <w:unhideWhenUsed/>
    <w:rsid w:val="00AA1D8D"/>
    <w:pPr>
      <w:spacing w:line="480" w:lineRule="auto"/>
    </w:pPr>
  </w:style>
  <w:style w:type="character" w:customStyle="1" w:styleId="2Char0">
    <w:name w:val="본문 2 Char"/>
    <w:basedOn w:val="a2"/>
    <w:link w:val="22"/>
    <w:uiPriority w:val="99"/>
    <w:rsid w:val="00AA1D8D"/>
  </w:style>
  <w:style w:type="paragraph" w:styleId="32">
    <w:name w:val="Body Text 3"/>
    <w:basedOn w:val="a1"/>
    <w:link w:val="3Char0"/>
    <w:uiPriority w:val="99"/>
    <w:unhideWhenUsed/>
    <w:rsid w:val="00AA1D8D"/>
    <w:rPr>
      <w:sz w:val="16"/>
      <w:szCs w:val="16"/>
    </w:rPr>
  </w:style>
  <w:style w:type="character" w:customStyle="1" w:styleId="3Char0">
    <w:name w:val="본문 3 Char"/>
    <w:basedOn w:val="a2"/>
    <w:link w:val="32"/>
    <w:uiPriority w:val="99"/>
    <w:rsid w:val="00AA1D8D"/>
    <w:rPr>
      <w:sz w:val="16"/>
      <w:szCs w:val="16"/>
    </w:rPr>
  </w:style>
  <w:style w:type="paragraph" w:styleId="ac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3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3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d">
    <w:name w:val="List Continue"/>
    <w:basedOn w:val="a1"/>
    <w:uiPriority w:val="99"/>
    <w:unhideWhenUsed/>
    <w:rsid w:val="0029639D"/>
    <w:pPr>
      <w:ind w:left="360"/>
      <w:contextualSpacing/>
    </w:pPr>
  </w:style>
  <w:style w:type="paragraph" w:styleId="24">
    <w:name w:val="List Continue 2"/>
    <w:basedOn w:val="a1"/>
    <w:uiPriority w:val="99"/>
    <w:unhideWhenUsed/>
    <w:rsid w:val="0029639D"/>
    <w:pPr>
      <w:ind w:left="720"/>
      <w:contextualSpacing/>
    </w:pPr>
  </w:style>
  <w:style w:type="paragraph" w:styleId="34">
    <w:name w:val="List Continue 3"/>
    <w:basedOn w:val="a1"/>
    <w:uiPriority w:val="99"/>
    <w:unhideWhenUsed/>
    <w:rsid w:val="0029639D"/>
    <w:pPr>
      <w:ind w:left="1080"/>
      <w:contextualSpacing/>
    </w:pPr>
  </w:style>
  <w:style w:type="paragraph" w:styleId="ae">
    <w:name w:val="macro"/>
    <w:link w:val="Char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Char4">
    <w:name w:val="매크로 텍스트 Char"/>
    <w:basedOn w:val="a2"/>
    <w:link w:val="ae"/>
    <w:uiPriority w:val="99"/>
    <w:rsid w:val="0029639D"/>
    <w:rPr>
      <w:rFonts w:ascii="Courier" w:hAnsi="Courier"/>
      <w:sz w:val="20"/>
      <w:szCs w:val="20"/>
    </w:rPr>
  </w:style>
  <w:style w:type="paragraph" w:styleId="af">
    <w:name w:val="Quote"/>
    <w:basedOn w:val="a1"/>
    <w:next w:val="a1"/>
    <w:link w:val="Char5"/>
    <w:uiPriority w:val="29"/>
    <w:qFormat/>
    <w:rsid w:val="00FC693F"/>
    <w:rPr>
      <w:i/>
      <w:iCs/>
      <w:color w:val="000000" w:themeColor="text1"/>
    </w:rPr>
  </w:style>
  <w:style w:type="character" w:customStyle="1" w:styleId="Char5">
    <w:name w:val="인용 Char"/>
    <w:basedOn w:val="a2"/>
    <w:link w:val="af"/>
    <w:uiPriority w:val="29"/>
    <w:rsid w:val="00FC693F"/>
    <w:rPr>
      <w:i/>
      <w:iCs/>
      <w:color w:val="000000" w:themeColor="text1"/>
    </w:rPr>
  </w:style>
  <w:style w:type="character" w:customStyle="1" w:styleId="4Char">
    <w:name w:val="제목 4 Char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제목 5 Char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제목 6 Char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제목 7 Char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제목 8 Char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제목 9 Char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1">
    <w:name w:val="Strong"/>
    <w:basedOn w:val="a2"/>
    <w:uiPriority w:val="22"/>
    <w:qFormat/>
    <w:rsid w:val="00FC693F"/>
    <w:rPr>
      <w:b/>
      <w:bCs/>
    </w:rPr>
  </w:style>
  <w:style w:type="character" w:styleId="af2">
    <w:name w:val="Emphasis"/>
    <w:basedOn w:val="a2"/>
    <w:uiPriority w:val="20"/>
    <w:qFormat/>
    <w:rsid w:val="00FC693F"/>
    <w:rPr>
      <w:i/>
      <w:iCs/>
    </w:rPr>
  </w:style>
  <w:style w:type="paragraph" w:styleId="af3">
    <w:name w:val="Intense Quote"/>
    <w:basedOn w:val="a1"/>
    <w:next w:val="a1"/>
    <w:link w:val="Char6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6">
    <w:name w:val="강한 인용 Char"/>
    <w:basedOn w:val="a2"/>
    <w:link w:val="af3"/>
    <w:uiPriority w:val="30"/>
    <w:rsid w:val="00FC693F"/>
    <w:rPr>
      <w:b/>
      <w:bCs/>
      <w:i/>
      <w:iCs/>
      <w:color w:val="4F81BD" w:themeColor="accent1"/>
    </w:rPr>
  </w:style>
  <w:style w:type="character" w:styleId="af4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5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6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7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8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9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a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b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c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0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5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6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2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7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5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d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e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0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1">
    <w:name w:val="Hyperlink"/>
    <w:basedOn w:val="a2"/>
    <w:uiPriority w:val="99"/>
    <w:unhideWhenUsed/>
    <w:rsid w:val="00767C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da00@ggda.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da00@ggda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159</Words>
  <Characters>910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1067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우혁 윤</cp:lastModifiedBy>
  <cp:revision>7</cp:revision>
  <dcterms:created xsi:type="dcterms:W3CDTF">2026-06-17T01:02:00Z</dcterms:created>
  <dcterms:modified xsi:type="dcterms:W3CDTF">2026-07-02T15:52:00Z</dcterms:modified>
  <cp:category/>
</cp:coreProperties>
</file>